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5074"/>
        <w:gridCol w:w="4676"/>
      </w:tblGrid>
      <w:tr w:rsidR="00A36903" w:rsidRPr="00D26836" w:rsidTr="003C1D24">
        <w:trPr>
          <w:trHeight w:val="2261"/>
        </w:trPr>
        <w:tc>
          <w:tcPr>
            <w:tcW w:w="5076" w:type="dxa"/>
          </w:tcPr>
          <w:p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b/>
                <w:sz w:val="26"/>
                <w:szCs w:val="26"/>
              </w:rPr>
              <w:t>Утверждаю:</w:t>
            </w:r>
            <w:r w:rsidRPr="00D26836">
              <w:rPr>
                <w:sz w:val="26"/>
                <w:szCs w:val="26"/>
              </w:rPr>
              <w:t xml:space="preserve">                                  </w:t>
            </w:r>
          </w:p>
          <w:p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Первый заместитель директора – </w:t>
            </w:r>
          </w:p>
          <w:p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Главный инженер  </w:t>
            </w:r>
          </w:p>
          <w:p w:rsidR="00A36903" w:rsidRPr="00D26836" w:rsidRDefault="00A36903" w:rsidP="002B793B">
            <w:pPr>
              <w:rPr>
                <w:b/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филиала «</w:t>
            </w:r>
            <w:r w:rsidR="009F47B0">
              <w:rPr>
                <w:sz w:val="26"/>
                <w:szCs w:val="26"/>
              </w:rPr>
              <w:t>Кировэнерго</w:t>
            </w:r>
            <w:r w:rsidRPr="00D26836">
              <w:rPr>
                <w:sz w:val="26"/>
                <w:szCs w:val="26"/>
              </w:rPr>
              <w:t xml:space="preserve">» </w:t>
            </w: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</w:p>
          <w:p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</w:t>
            </w: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________________ /</w:t>
            </w:r>
            <w:r w:rsidR="00491F7A">
              <w:rPr>
                <w:sz w:val="26"/>
                <w:szCs w:val="26"/>
              </w:rPr>
              <w:t xml:space="preserve"> </w:t>
            </w:r>
            <w:r w:rsidR="009F47B0">
              <w:rPr>
                <w:sz w:val="26"/>
                <w:szCs w:val="26"/>
                <w:u w:val="single"/>
              </w:rPr>
              <w:t>Пушкарев А.А.</w:t>
            </w:r>
            <w:r w:rsidRPr="00D26836">
              <w:rPr>
                <w:sz w:val="26"/>
                <w:szCs w:val="26"/>
              </w:rPr>
              <w:t>/</w:t>
            </w:r>
          </w:p>
          <w:p w:rsidR="00A36903" w:rsidRPr="00D26836" w:rsidRDefault="009F47B0" w:rsidP="002B793B">
            <w:pPr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    </w:t>
            </w:r>
            <w:r w:rsidR="00A36903" w:rsidRPr="00D26836">
              <w:rPr>
                <w:sz w:val="26"/>
                <w:szCs w:val="26"/>
                <w:vertAlign w:val="superscript"/>
              </w:rPr>
              <w:t xml:space="preserve">              (подпись)                   (расшифровка)</w:t>
            </w:r>
          </w:p>
          <w:p w:rsidR="00A36903" w:rsidRPr="00D26836" w:rsidRDefault="004D6376" w:rsidP="002B793B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</w:rPr>
              <w:t>« _</w:t>
            </w:r>
            <w:r w:rsidRPr="004D6376">
              <w:rPr>
                <w:sz w:val="26"/>
                <w:szCs w:val="26"/>
                <w:u w:val="single"/>
              </w:rPr>
              <w:t>25</w:t>
            </w:r>
            <w:r w:rsidRPr="00D26836">
              <w:rPr>
                <w:sz w:val="26"/>
                <w:szCs w:val="26"/>
              </w:rPr>
              <w:t>__ » _</w:t>
            </w:r>
            <w:r>
              <w:rPr>
                <w:sz w:val="26"/>
                <w:szCs w:val="26"/>
                <w:u w:val="single"/>
              </w:rPr>
              <w:t>ноября</w:t>
            </w:r>
            <w:r w:rsidRPr="00D26836">
              <w:rPr>
                <w:sz w:val="26"/>
                <w:szCs w:val="26"/>
              </w:rPr>
              <w:t>_ 202</w:t>
            </w:r>
            <w:r>
              <w:rPr>
                <w:sz w:val="26"/>
                <w:szCs w:val="26"/>
              </w:rPr>
              <w:t>2</w:t>
            </w:r>
            <w:r w:rsidRPr="00D2683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</w:tcPr>
          <w:p w:rsidR="00A36903" w:rsidRPr="00D26836" w:rsidRDefault="00A36903" w:rsidP="002B793B">
            <w:pPr>
              <w:rPr>
                <w:b/>
                <w:sz w:val="26"/>
                <w:szCs w:val="26"/>
              </w:rPr>
            </w:pPr>
            <w:r w:rsidRPr="00D26836">
              <w:rPr>
                <w:b/>
                <w:sz w:val="26"/>
                <w:szCs w:val="26"/>
              </w:rPr>
              <w:t>Согласовано:</w:t>
            </w:r>
          </w:p>
          <w:p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Заместитель директора по инвестиционной деятельности </w:t>
            </w: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филиала «</w:t>
            </w:r>
            <w:r w:rsidR="009F47B0">
              <w:rPr>
                <w:sz w:val="26"/>
                <w:szCs w:val="26"/>
              </w:rPr>
              <w:t>Кировэне</w:t>
            </w:r>
            <w:r w:rsidR="00E808C8">
              <w:rPr>
                <w:sz w:val="26"/>
                <w:szCs w:val="26"/>
              </w:rPr>
              <w:t>р</w:t>
            </w:r>
            <w:bookmarkStart w:id="0" w:name="_GoBack"/>
            <w:bookmarkEnd w:id="0"/>
            <w:r w:rsidR="009F47B0">
              <w:rPr>
                <w:sz w:val="26"/>
                <w:szCs w:val="26"/>
              </w:rPr>
              <w:t>го</w:t>
            </w:r>
            <w:r w:rsidRPr="00D26836">
              <w:rPr>
                <w:sz w:val="26"/>
                <w:szCs w:val="26"/>
              </w:rPr>
              <w:t xml:space="preserve">» </w:t>
            </w: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</w:p>
          <w:p w:rsidR="008E4834" w:rsidRPr="00D26836" w:rsidRDefault="008E4834" w:rsidP="002B793B">
            <w:pPr>
              <w:rPr>
                <w:sz w:val="26"/>
                <w:szCs w:val="26"/>
              </w:rPr>
            </w:pP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_____</w:t>
            </w:r>
            <w:r w:rsidR="00114054">
              <w:rPr>
                <w:sz w:val="26"/>
                <w:szCs w:val="26"/>
              </w:rPr>
              <w:t>___</w:t>
            </w:r>
            <w:r w:rsidRPr="00D26836">
              <w:rPr>
                <w:sz w:val="26"/>
                <w:szCs w:val="26"/>
              </w:rPr>
              <w:t>_</w:t>
            </w:r>
            <w:r w:rsidR="00114054">
              <w:rPr>
                <w:sz w:val="26"/>
                <w:szCs w:val="26"/>
              </w:rPr>
              <w:t>___</w:t>
            </w:r>
            <w:r w:rsidRPr="00D26836">
              <w:rPr>
                <w:sz w:val="26"/>
                <w:szCs w:val="26"/>
              </w:rPr>
              <w:t>__ /</w:t>
            </w:r>
            <w:r w:rsidR="00491F7A">
              <w:rPr>
                <w:sz w:val="26"/>
                <w:szCs w:val="26"/>
              </w:rPr>
              <w:t xml:space="preserve"> </w:t>
            </w:r>
            <w:r w:rsidR="009F47B0">
              <w:rPr>
                <w:sz w:val="26"/>
                <w:szCs w:val="26"/>
                <w:u w:val="single"/>
              </w:rPr>
              <w:t>Терешков А.И.</w:t>
            </w:r>
            <w:r w:rsidR="00827A55" w:rsidRPr="00D26836">
              <w:rPr>
                <w:sz w:val="26"/>
                <w:szCs w:val="26"/>
                <w:u w:val="single"/>
              </w:rPr>
              <w:t xml:space="preserve"> </w:t>
            </w:r>
            <w:r w:rsidRPr="00D26836">
              <w:rPr>
                <w:sz w:val="26"/>
                <w:szCs w:val="26"/>
              </w:rPr>
              <w:t>/</w:t>
            </w:r>
          </w:p>
          <w:p w:rsidR="00A36903" w:rsidRPr="00D26836" w:rsidRDefault="00A36903" w:rsidP="002B793B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  <w:vertAlign w:val="superscript"/>
              </w:rPr>
              <w:t xml:space="preserve">     </w:t>
            </w:r>
            <w:r w:rsidR="009F47B0">
              <w:rPr>
                <w:sz w:val="26"/>
                <w:szCs w:val="26"/>
                <w:vertAlign w:val="superscript"/>
              </w:rPr>
              <w:t xml:space="preserve">  </w:t>
            </w:r>
            <w:r w:rsidRPr="00D26836">
              <w:rPr>
                <w:sz w:val="26"/>
                <w:szCs w:val="26"/>
                <w:vertAlign w:val="superscript"/>
              </w:rPr>
              <w:t xml:space="preserve">        (подпись)                        (расшифровка)</w:t>
            </w:r>
          </w:p>
          <w:p w:rsidR="00A36903" w:rsidRPr="00D26836" w:rsidRDefault="00A36903" w:rsidP="004D6376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« _</w:t>
            </w:r>
            <w:r w:rsidR="004D6376" w:rsidRPr="004D6376">
              <w:rPr>
                <w:sz w:val="26"/>
                <w:szCs w:val="26"/>
                <w:u w:val="single"/>
              </w:rPr>
              <w:t>25</w:t>
            </w:r>
            <w:r w:rsidRPr="00D26836">
              <w:rPr>
                <w:sz w:val="26"/>
                <w:szCs w:val="26"/>
              </w:rPr>
              <w:t>__ » _</w:t>
            </w:r>
            <w:r w:rsidR="004D6376">
              <w:rPr>
                <w:sz w:val="26"/>
                <w:szCs w:val="26"/>
                <w:u w:val="single"/>
              </w:rPr>
              <w:t>ноября</w:t>
            </w:r>
            <w:r w:rsidRPr="00D26836">
              <w:rPr>
                <w:sz w:val="26"/>
                <w:szCs w:val="26"/>
              </w:rPr>
              <w:t>_ 202</w:t>
            </w:r>
            <w:r w:rsidR="00827A55">
              <w:rPr>
                <w:sz w:val="26"/>
                <w:szCs w:val="26"/>
              </w:rPr>
              <w:t>2</w:t>
            </w:r>
            <w:r w:rsidRPr="00D26836">
              <w:rPr>
                <w:sz w:val="26"/>
                <w:szCs w:val="26"/>
              </w:rPr>
              <w:t xml:space="preserve"> г.</w:t>
            </w:r>
          </w:p>
        </w:tc>
      </w:tr>
    </w:tbl>
    <w:p w:rsidR="00730DE3" w:rsidRPr="00D26836" w:rsidRDefault="00730DE3" w:rsidP="002B793B">
      <w:pPr>
        <w:pStyle w:val="21"/>
        <w:ind w:left="0" w:firstLine="567"/>
        <w:rPr>
          <w:sz w:val="26"/>
          <w:szCs w:val="26"/>
        </w:rPr>
      </w:pPr>
    </w:p>
    <w:p w:rsidR="00730DE3" w:rsidRPr="00D26836" w:rsidRDefault="00730DE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5F3D5D" w:rsidRDefault="008E61AF" w:rsidP="002B793B">
      <w:pPr>
        <w:pStyle w:val="2"/>
        <w:numPr>
          <w:ilvl w:val="0"/>
          <w:numId w:val="0"/>
        </w:numPr>
        <w:rPr>
          <w:sz w:val="26"/>
          <w:szCs w:val="26"/>
        </w:rPr>
      </w:pPr>
      <w:r w:rsidRPr="00D26836">
        <w:rPr>
          <w:sz w:val="26"/>
          <w:szCs w:val="26"/>
        </w:rPr>
        <w:t>ТЕХНИЧЕСКОЕ ЗАДАНИЕ</w:t>
      </w:r>
      <w:r w:rsidR="005F3D5D">
        <w:rPr>
          <w:sz w:val="26"/>
          <w:szCs w:val="26"/>
        </w:rPr>
        <w:t xml:space="preserve"> </w:t>
      </w:r>
    </w:p>
    <w:p w:rsidR="003B4189" w:rsidRDefault="003B4189" w:rsidP="002B793B">
      <w:pPr>
        <w:ind w:firstLine="567"/>
        <w:jc w:val="center"/>
        <w:rPr>
          <w:sz w:val="26"/>
          <w:szCs w:val="26"/>
        </w:rPr>
      </w:pPr>
    </w:p>
    <w:p w:rsidR="000A0D4D" w:rsidRDefault="00250E51" w:rsidP="002B793B">
      <w:pPr>
        <w:ind w:firstLine="567"/>
        <w:jc w:val="center"/>
        <w:rPr>
          <w:sz w:val="26"/>
          <w:szCs w:val="26"/>
        </w:rPr>
      </w:pPr>
      <w:r w:rsidRPr="00D26836">
        <w:rPr>
          <w:sz w:val="26"/>
          <w:szCs w:val="26"/>
        </w:rPr>
        <w:t xml:space="preserve">на выполнение работ по проектированию реконструкции/нового строительства электросетевых </w:t>
      </w:r>
      <w:r w:rsidR="005F3D5D" w:rsidRPr="00D26836">
        <w:rPr>
          <w:sz w:val="26"/>
          <w:szCs w:val="26"/>
        </w:rPr>
        <w:t>объектов</w:t>
      </w:r>
      <w:r w:rsidR="005F3D5D" w:rsidRPr="005F3D5D">
        <w:rPr>
          <w:sz w:val="26"/>
          <w:szCs w:val="26"/>
        </w:rPr>
        <w:t xml:space="preserve"> </w:t>
      </w:r>
      <w:r w:rsidR="000A0D4D">
        <w:rPr>
          <w:sz w:val="26"/>
          <w:szCs w:val="26"/>
        </w:rPr>
        <w:t>Слободского РЭС</w:t>
      </w:r>
    </w:p>
    <w:p w:rsidR="00730DE3" w:rsidRPr="00D26836" w:rsidRDefault="005F3D5D" w:rsidP="002B793B">
      <w:pPr>
        <w:ind w:firstLine="567"/>
        <w:jc w:val="center"/>
        <w:rPr>
          <w:sz w:val="26"/>
          <w:szCs w:val="26"/>
        </w:rPr>
      </w:pPr>
      <w:r w:rsidRPr="00D26836">
        <w:rPr>
          <w:sz w:val="26"/>
          <w:szCs w:val="26"/>
        </w:rPr>
        <w:t>филиала</w:t>
      </w:r>
      <w:r w:rsidR="00250E51" w:rsidRPr="00D26836">
        <w:rPr>
          <w:sz w:val="26"/>
          <w:szCs w:val="26"/>
        </w:rPr>
        <w:t xml:space="preserve"> ПАО «</w:t>
      </w:r>
      <w:r w:rsidR="009F47B0">
        <w:rPr>
          <w:sz w:val="26"/>
          <w:szCs w:val="26"/>
        </w:rPr>
        <w:t>Россети Центр и Приволжье</w:t>
      </w:r>
      <w:r w:rsidR="00250E51" w:rsidRPr="00D26836">
        <w:rPr>
          <w:sz w:val="26"/>
          <w:szCs w:val="26"/>
        </w:rPr>
        <w:t>»</w:t>
      </w:r>
      <w:r w:rsidR="009F47B0">
        <w:rPr>
          <w:sz w:val="26"/>
          <w:szCs w:val="26"/>
        </w:rPr>
        <w:t xml:space="preserve"> -</w:t>
      </w:r>
      <w:r w:rsidR="00250E51" w:rsidRPr="00D26836">
        <w:rPr>
          <w:sz w:val="26"/>
          <w:szCs w:val="26"/>
        </w:rPr>
        <w:t xml:space="preserve"> </w:t>
      </w:r>
      <w:r w:rsidR="00A36903" w:rsidRPr="00D26836">
        <w:rPr>
          <w:sz w:val="26"/>
          <w:szCs w:val="26"/>
        </w:rPr>
        <w:t>«</w:t>
      </w:r>
      <w:r w:rsidR="009F47B0">
        <w:rPr>
          <w:sz w:val="26"/>
          <w:szCs w:val="26"/>
        </w:rPr>
        <w:t>Кировэнерго</w:t>
      </w:r>
      <w:r w:rsidR="00A36903" w:rsidRPr="00D26836">
        <w:rPr>
          <w:sz w:val="26"/>
          <w:szCs w:val="26"/>
        </w:rPr>
        <w:t xml:space="preserve">» </w:t>
      </w:r>
    </w:p>
    <w:p w:rsidR="00250E51" w:rsidRPr="00D26836" w:rsidRDefault="00250E51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Default="00A36903" w:rsidP="002B793B">
      <w:pPr>
        <w:ind w:firstLine="567"/>
        <w:rPr>
          <w:sz w:val="26"/>
          <w:szCs w:val="26"/>
        </w:rPr>
      </w:pPr>
    </w:p>
    <w:p w:rsidR="000A0D4D" w:rsidRPr="00D26836" w:rsidRDefault="000A0D4D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730DE3" w:rsidRPr="00D66C69" w:rsidRDefault="00730DE3" w:rsidP="00E6634C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jc w:val="both"/>
        <w:rPr>
          <w:bCs/>
          <w:sz w:val="24"/>
          <w:szCs w:val="24"/>
        </w:rPr>
      </w:pPr>
      <w:r w:rsidRPr="00D66C69">
        <w:rPr>
          <w:b/>
          <w:sz w:val="24"/>
          <w:szCs w:val="24"/>
        </w:rPr>
        <w:lastRenderedPageBreak/>
        <w:t>Основание выполнения работ</w:t>
      </w:r>
    </w:p>
    <w:p w:rsidR="00250E51" w:rsidRPr="00D66C69" w:rsidRDefault="00730DE3" w:rsidP="00E6634C">
      <w:pPr>
        <w:pStyle w:val="a3"/>
        <w:tabs>
          <w:tab w:val="left" w:pos="1134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Инвестиционная программа филиала ПАО «</w:t>
      </w:r>
      <w:r w:rsidR="009F47B0" w:rsidRPr="00D66C69">
        <w:rPr>
          <w:sz w:val="24"/>
          <w:szCs w:val="24"/>
        </w:rPr>
        <w:t>Россети Центр и Приволжье</w:t>
      </w:r>
      <w:r w:rsidRPr="00D66C69">
        <w:rPr>
          <w:bCs/>
          <w:iCs/>
          <w:sz w:val="24"/>
          <w:szCs w:val="24"/>
        </w:rPr>
        <w:t>» – «</w:t>
      </w:r>
      <w:r w:rsidR="009F47B0" w:rsidRPr="00D66C69">
        <w:rPr>
          <w:sz w:val="24"/>
          <w:szCs w:val="24"/>
        </w:rPr>
        <w:t>Кировэнерго</w:t>
      </w:r>
      <w:r w:rsidRPr="00D66C69">
        <w:rPr>
          <w:bCs/>
          <w:iCs/>
          <w:sz w:val="24"/>
          <w:szCs w:val="24"/>
        </w:rPr>
        <w:t>».</w:t>
      </w:r>
    </w:p>
    <w:p w:rsidR="00730DE3" w:rsidRPr="00D66C69" w:rsidRDefault="00730DE3" w:rsidP="00E6634C">
      <w:pPr>
        <w:pStyle w:val="a3"/>
        <w:spacing w:before="120" w:after="120"/>
        <w:ind w:left="0" w:firstLine="709"/>
        <w:jc w:val="both"/>
        <w:rPr>
          <w:bCs/>
          <w:sz w:val="24"/>
          <w:szCs w:val="24"/>
        </w:rPr>
      </w:pPr>
    </w:p>
    <w:p w:rsidR="00730DE3" w:rsidRPr="00D66C69" w:rsidRDefault="00730DE3" w:rsidP="00E6634C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b/>
          <w:sz w:val="24"/>
          <w:szCs w:val="24"/>
        </w:rPr>
        <w:t>Общие требования</w:t>
      </w:r>
    </w:p>
    <w:p w:rsidR="00C66A76" w:rsidRPr="00D66C69" w:rsidRDefault="00C66A76" w:rsidP="00E6634C">
      <w:pPr>
        <w:pStyle w:val="a5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bCs/>
          <w:sz w:val="24"/>
          <w:szCs w:val="24"/>
        </w:rPr>
      </w:pPr>
      <w:r w:rsidRPr="00D66C69">
        <w:rPr>
          <w:bCs/>
          <w:sz w:val="24"/>
          <w:szCs w:val="24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5289"/>
      </w:tblGrid>
      <w:tr w:rsidR="00C66A76" w:rsidRPr="00D66C69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D66C69" w:rsidRDefault="00C66A76" w:rsidP="00E6634C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D66C69" w:rsidRDefault="00C66A76" w:rsidP="00E6634C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Район</w:t>
            </w:r>
          </w:p>
        </w:tc>
      </w:tr>
      <w:tr w:rsidR="009F47B0" w:rsidRPr="00D66C69" w:rsidTr="009F47B0">
        <w:trPr>
          <w:cantSplit/>
          <w:trHeight w:val="413"/>
        </w:trPr>
        <w:tc>
          <w:tcPr>
            <w:tcW w:w="2237" w:type="pct"/>
            <w:vAlign w:val="center"/>
          </w:tcPr>
          <w:p w:rsidR="009F47B0" w:rsidRPr="00D66C69" w:rsidRDefault="009F47B0" w:rsidP="00E6634C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  <w:lang w:eastAsia="ru-RU"/>
              </w:rPr>
            </w:pPr>
            <w:r w:rsidRPr="00D66C69">
              <w:rPr>
                <w:sz w:val="24"/>
                <w:szCs w:val="24"/>
                <w:lang w:eastAsia="ru-RU"/>
              </w:rPr>
              <w:t>Кировская</w:t>
            </w:r>
          </w:p>
        </w:tc>
        <w:tc>
          <w:tcPr>
            <w:tcW w:w="276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7B0" w:rsidRPr="00D66C69" w:rsidRDefault="009F47B0" w:rsidP="00E6634C">
            <w:pPr>
              <w:tabs>
                <w:tab w:val="left" w:pos="1418"/>
              </w:tabs>
              <w:ind w:firstLine="709"/>
              <w:jc w:val="both"/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Слободской</w:t>
            </w:r>
          </w:p>
        </w:tc>
      </w:tr>
    </w:tbl>
    <w:p w:rsidR="00730DE3" w:rsidRPr="00D66C69" w:rsidRDefault="00730DE3" w:rsidP="00E6634C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Разработать </w:t>
      </w:r>
      <w:r w:rsidR="00011E92" w:rsidRPr="00D66C69">
        <w:rPr>
          <w:sz w:val="24"/>
          <w:szCs w:val="24"/>
        </w:rPr>
        <w:t>основные технические решения (ОТР)</w:t>
      </w:r>
      <w:r w:rsidR="00891D9B" w:rsidRPr="00D66C69">
        <w:rPr>
          <w:sz w:val="24"/>
          <w:szCs w:val="24"/>
        </w:rPr>
        <w:t>,</w:t>
      </w:r>
      <w:r w:rsidR="00011E92" w:rsidRPr="00D66C69">
        <w:rPr>
          <w:sz w:val="24"/>
          <w:szCs w:val="24"/>
        </w:rPr>
        <w:t xml:space="preserve"> </w:t>
      </w:r>
      <w:r w:rsidR="00402390">
        <w:rPr>
          <w:sz w:val="24"/>
          <w:szCs w:val="24"/>
        </w:rPr>
        <w:t xml:space="preserve">выполнить инженерно-геодезические изыскания, разработать </w:t>
      </w:r>
      <w:r w:rsidRPr="00D66C69">
        <w:rPr>
          <w:sz w:val="24"/>
          <w:szCs w:val="24"/>
          <w:lang w:eastAsia="x-none"/>
        </w:rPr>
        <w:t xml:space="preserve">рабочую </w:t>
      </w:r>
      <w:r w:rsidRPr="00D66C69">
        <w:rPr>
          <w:sz w:val="24"/>
          <w:szCs w:val="24"/>
          <w:lang w:val="x-none" w:eastAsia="x-none"/>
        </w:rPr>
        <w:t>документаци</w:t>
      </w:r>
      <w:r w:rsidRPr="00D66C69">
        <w:rPr>
          <w:sz w:val="24"/>
          <w:szCs w:val="24"/>
          <w:lang w:eastAsia="x-none"/>
        </w:rPr>
        <w:t>ю (РД)</w:t>
      </w:r>
      <w:r w:rsidR="00593B67" w:rsidRPr="00D66C69">
        <w:rPr>
          <w:sz w:val="24"/>
          <w:szCs w:val="24"/>
          <w:lang w:eastAsia="x-none"/>
        </w:rPr>
        <w:t xml:space="preserve"> </w:t>
      </w:r>
      <w:r w:rsidR="007329A3" w:rsidRPr="00D66C69">
        <w:rPr>
          <w:sz w:val="24"/>
          <w:szCs w:val="24"/>
          <w:lang w:eastAsia="x-none"/>
        </w:rPr>
        <w:t xml:space="preserve">и сметную документацию (СД) </w:t>
      </w:r>
      <w:r w:rsidR="00593B67" w:rsidRPr="00D66C69">
        <w:rPr>
          <w:sz w:val="24"/>
          <w:szCs w:val="24"/>
          <w:lang w:eastAsia="x-none"/>
        </w:rPr>
        <w:t>в одну стадию</w:t>
      </w:r>
      <w:r w:rsidR="007D5C39" w:rsidRPr="00D66C69">
        <w:rPr>
          <w:sz w:val="24"/>
          <w:szCs w:val="24"/>
          <w:lang w:eastAsia="x-none"/>
        </w:rPr>
        <w:t xml:space="preserve"> (далее – </w:t>
      </w:r>
      <w:r w:rsidR="004A27EE" w:rsidRPr="00D66C69">
        <w:rPr>
          <w:sz w:val="24"/>
          <w:szCs w:val="24"/>
          <w:lang w:eastAsia="x-none"/>
        </w:rPr>
        <w:t>Документация</w:t>
      </w:r>
      <w:r w:rsidR="007D5C39" w:rsidRPr="00D66C69">
        <w:rPr>
          <w:sz w:val="24"/>
          <w:szCs w:val="24"/>
          <w:lang w:eastAsia="x-none"/>
        </w:rPr>
        <w:t>)</w:t>
      </w:r>
      <w:r w:rsidRPr="00D66C69">
        <w:rPr>
          <w:sz w:val="24"/>
          <w:szCs w:val="24"/>
          <w:lang w:eastAsia="x-none"/>
        </w:rPr>
        <w:t xml:space="preserve"> </w:t>
      </w:r>
      <w:r w:rsidRPr="00D66C69">
        <w:rPr>
          <w:sz w:val="24"/>
          <w:szCs w:val="24"/>
        </w:rPr>
        <w:t xml:space="preserve">для реконструкции/нового строительства </w:t>
      </w:r>
      <w:r w:rsidR="00B503D3" w:rsidRPr="00D66C69">
        <w:rPr>
          <w:sz w:val="24"/>
          <w:szCs w:val="24"/>
        </w:rPr>
        <w:t xml:space="preserve">электросетевых </w:t>
      </w:r>
      <w:r w:rsidRPr="00D66C69">
        <w:rPr>
          <w:bCs/>
          <w:sz w:val="24"/>
          <w:szCs w:val="24"/>
        </w:rPr>
        <w:t xml:space="preserve">объектов распределительной сети 10 (6) </w:t>
      </w:r>
      <w:proofErr w:type="spellStart"/>
      <w:r w:rsidRPr="00D66C69">
        <w:rPr>
          <w:bCs/>
          <w:sz w:val="24"/>
          <w:szCs w:val="24"/>
        </w:rPr>
        <w:t>кВ</w:t>
      </w:r>
      <w:proofErr w:type="spellEnd"/>
      <w:r w:rsidRPr="00D66C69">
        <w:rPr>
          <w:sz w:val="24"/>
          <w:szCs w:val="24"/>
        </w:rPr>
        <w:t xml:space="preserve">, </w:t>
      </w:r>
      <w:r w:rsidR="0069538C" w:rsidRPr="00D66C69">
        <w:rPr>
          <w:bCs/>
          <w:sz w:val="24"/>
          <w:szCs w:val="24"/>
        </w:rPr>
        <w:t>обозначенн</w:t>
      </w:r>
      <w:r w:rsidR="005350AD" w:rsidRPr="00D66C69">
        <w:rPr>
          <w:bCs/>
          <w:sz w:val="24"/>
          <w:szCs w:val="24"/>
        </w:rPr>
        <w:t>ого</w:t>
      </w:r>
      <w:r w:rsidRPr="00D66C69">
        <w:rPr>
          <w:bCs/>
          <w:sz w:val="24"/>
          <w:szCs w:val="24"/>
        </w:rPr>
        <w:t xml:space="preserve"> </w:t>
      </w:r>
      <w:r w:rsidR="00891D9B" w:rsidRPr="00D66C69">
        <w:rPr>
          <w:bCs/>
          <w:sz w:val="24"/>
          <w:szCs w:val="24"/>
        </w:rPr>
        <w:t xml:space="preserve">выше </w:t>
      </w:r>
      <w:r w:rsidRPr="00D66C69">
        <w:rPr>
          <w:bCs/>
          <w:sz w:val="24"/>
          <w:szCs w:val="24"/>
        </w:rPr>
        <w:t>РЭС</w:t>
      </w:r>
      <w:r w:rsidR="00E37D89" w:rsidRPr="00D66C69">
        <w:rPr>
          <w:bCs/>
          <w:sz w:val="24"/>
          <w:szCs w:val="24"/>
        </w:rPr>
        <w:t xml:space="preserve"> филиала «</w:t>
      </w:r>
      <w:r w:rsidR="009F47B0" w:rsidRPr="00D66C69">
        <w:rPr>
          <w:sz w:val="24"/>
          <w:szCs w:val="24"/>
        </w:rPr>
        <w:t>Кировэнерго</w:t>
      </w:r>
      <w:r w:rsidR="00E37D89" w:rsidRPr="00D66C69">
        <w:rPr>
          <w:bCs/>
          <w:sz w:val="24"/>
          <w:szCs w:val="24"/>
        </w:rPr>
        <w:t>»</w:t>
      </w:r>
      <w:r w:rsidR="00AA44E2" w:rsidRPr="00D66C69">
        <w:rPr>
          <w:bCs/>
          <w:sz w:val="24"/>
          <w:szCs w:val="24"/>
        </w:rPr>
        <w:t xml:space="preserve"> (далее – Филиал</w:t>
      </w:r>
      <w:r w:rsidR="00357068" w:rsidRPr="00D66C69">
        <w:rPr>
          <w:bCs/>
          <w:sz w:val="24"/>
          <w:szCs w:val="24"/>
        </w:rPr>
        <w:t>)</w:t>
      </w:r>
      <w:r w:rsidRPr="00D66C69">
        <w:rPr>
          <w:bCs/>
          <w:iCs/>
          <w:sz w:val="24"/>
          <w:szCs w:val="24"/>
        </w:rPr>
        <w:t xml:space="preserve">. </w:t>
      </w:r>
      <w:r w:rsidRPr="00D66C69">
        <w:rPr>
          <w:bCs/>
          <w:sz w:val="24"/>
          <w:szCs w:val="24"/>
        </w:rPr>
        <w:t xml:space="preserve">При проектировании необходимо руководствоваться последними редакциями </w:t>
      </w:r>
      <w:r w:rsidR="00357068" w:rsidRPr="00D66C69">
        <w:rPr>
          <w:bCs/>
          <w:sz w:val="24"/>
          <w:szCs w:val="24"/>
        </w:rPr>
        <w:t xml:space="preserve">нормативных </w:t>
      </w:r>
      <w:r w:rsidRPr="00D66C69">
        <w:rPr>
          <w:bCs/>
          <w:sz w:val="24"/>
          <w:szCs w:val="24"/>
        </w:rPr>
        <w:t>документов, необходимых и дейс</w:t>
      </w:r>
      <w:r w:rsidR="004545BD" w:rsidRPr="00D66C69">
        <w:rPr>
          <w:bCs/>
          <w:sz w:val="24"/>
          <w:szCs w:val="24"/>
        </w:rPr>
        <w:t xml:space="preserve">твующих на момент разработки </w:t>
      </w:r>
      <w:r w:rsidR="00D04AB3" w:rsidRPr="00D66C69">
        <w:rPr>
          <w:bCs/>
          <w:sz w:val="24"/>
          <w:szCs w:val="24"/>
        </w:rPr>
        <w:t>основных технических решений,</w:t>
      </w:r>
      <w:r w:rsidR="007329A3" w:rsidRPr="00D66C69">
        <w:rPr>
          <w:bCs/>
          <w:sz w:val="24"/>
          <w:szCs w:val="24"/>
        </w:rPr>
        <w:t xml:space="preserve"> </w:t>
      </w:r>
      <w:r w:rsidR="00D04AB3" w:rsidRPr="00D66C69">
        <w:rPr>
          <w:bCs/>
          <w:sz w:val="24"/>
          <w:szCs w:val="24"/>
        </w:rPr>
        <w:t>рабочей и сметной документации</w:t>
      </w:r>
      <w:r w:rsidRPr="00D66C69">
        <w:rPr>
          <w:bCs/>
          <w:sz w:val="24"/>
          <w:szCs w:val="24"/>
        </w:rPr>
        <w:t>, в том числе не указанных в данном ТЗ.</w:t>
      </w:r>
    </w:p>
    <w:p w:rsidR="00011E92" w:rsidRPr="00D66C69" w:rsidRDefault="00730DE3" w:rsidP="00E6634C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4"/>
          <w:szCs w:val="24"/>
        </w:rPr>
      </w:pPr>
      <w:r w:rsidRPr="00D66C69">
        <w:rPr>
          <w:bCs/>
          <w:sz w:val="24"/>
          <w:szCs w:val="24"/>
        </w:rPr>
        <w:t xml:space="preserve">Выполнить согласование </w:t>
      </w:r>
      <w:r w:rsidR="004A27EE" w:rsidRPr="00D66C69">
        <w:rPr>
          <w:sz w:val="24"/>
          <w:szCs w:val="24"/>
        </w:rPr>
        <w:t>Документации</w:t>
      </w:r>
      <w:r w:rsidR="0098070B" w:rsidRPr="00D66C69">
        <w:rPr>
          <w:bCs/>
          <w:sz w:val="24"/>
          <w:szCs w:val="24"/>
        </w:rPr>
        <w:t>, в том числе ОТР,</w:t>
      </w:r>
      <w:r w:rsidRPr="00D66C69">
        <w:rPr>
          <w:bCs/>
          <w:sz w:val="24"/>
          <w:szCs w:val="24"/>
        </w:rPr>
        <w:t xml:space="preserve"> с Заказчиком, заинтересованными сторонами и надзорны</w:t>
      </w:r>
      <w:r w:rsidR="004545BD" w:rsidRPr="00D66C69">
        <w:rPr>
          <w:bCs/>
          <w:sz w:val="24"/>
          <w:szCs w:val="24"/>
        </w:rPr>
        <w:t>ми органами</w:t>
      </w:r>
      <w:r w:rsidR="00A1342B" w:rsidRPr="00D66C69">
        <w:rPr>
          <w:bCs/>
          <w:sz w:val="24"/>
          <w:szCs w:val="24"/>
        </w:rPr>
        <w:t xml:space="preserve"> (при необходимости</w:t>
      </w:r>
      <w:r w:rsidR="00440A61" w:rsidRPr="00D66C69">
        <w:rPr>
          <w:bCs/>
          <w:sz w:val="24"/>
          <w:szCs w:val="24"/>
        </w:rPr>
        <w:t xml:space="preserve"> или </w:t>
      </w:r>
      <w:r w:rsidR="00A1342B" w:rsidRPr="00D66C69">
        <w:rPr>
          <w:bCs/>
          <w:sz w:val="24"/>
          <w:szCs w:val="24"/>
        </w:rPr>
        <w:t>соответствующем обосновании)</w:t>
      </w:r>
      <w:r w:rsidR="003568C2" w:rsidRPr="00D66C69">
        <w:rPr>
          <w:bCs/>
          <w:sz w:val="24"/>
          <w:szCs w:val="24"/>
        </w:rPr>
        <w:t>.</w:t>
      </w:r>
    </w:p>
    <w:p w:rsidR="00440A61" w:rsidRPr="00D66C69" w:rsidRDefault="00440A61" w:rsidP="00E6634C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4"/>
          <w:szCs w:val="24"/>
        </w:rPr>
      </w:pPr>
      <w:r w:rsidRPr="00D66C69">
        <w:rPr>
          <w:sz w:val="24"/>
          <w:szCs w:val="24"/>
          <w:lang w:eastAsia="x-none"/>
        </w:rPr>
        <w:t xml:space="preserve">В </w:t>
      </w:r>
      <w:r w:rsidRPr="00D66C69">
        <w:rPr>
          <w:sz w:val="24"/>
          <w:szCs w:val="24"/>
          <w:lang w:val="x-none" w:eastAsia="x-none"/>
        </w:rPr>
        <w:t xml:space="preserve">целях сокращения сроков разработки </w:t>
      </w:r>
      <w:r w:rsidRPr="00D66C69">
        <w:rPr>
          <w:sz w:val="24"/>
          <w:szCs w:val="24"/>
          <w:lang w:eastAsia="x-none"/>
        </w:rPr>
        <w:t>Документации:</w:t>
      </w:r>
    </w:p>
    <w:p w:rsidR="00440A61" w:rsidRPr="00D66C69" w:rsidRDefault="00440A61" w:rsidP="00E6634C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4"/>
          <w:szCs w:val="24"/>
          <w:lang w:eastAsia="x-none"/>
        </w:rPr>
      </w:pPr>
      <w:r w:rsidRPr="00D66C69">
        <w:rPr>
          <w:sz w:val="24"/>
          <w:szCs w:val="24"/>
          <w:lang w:eastAsia="x-none"/>
        </w:rPr>
        <w:t>-</w:t>
      </w:r>
      <w:r w:rsidRPr="00D66C69">
        <w:rPr>
          <w:sz w:val="24"/>
          <w:szCs w:val="24"/>
          <w:lang w:val="x-none" w:eastAsia="x-none"/>
        </w:rPr>
        <w:t xml:space="preserve"> использовать альбомы типовых решений </w:t>
      </w:r>
      <w:r w:rsidRPr="00D66C69">
        <w:rPr>
          <w:sz w:val="24"/>
          <w:szCs w:val="24"/>
          <w:lang w:eastAsia="x-none"/>
        </w:rPr>
        <w:t xml:space="preserve">и </w:t>
      </w:r>
      <w:r w:rsidRPr="00D66C69">
        <w:rPr>
          <w:sz w:val="24"/>
          <w:szCs w:val="24"/>
          <w:lang w:val="x-none" w:eastAsia="x-none"/>
        </w:rPr>
        <w:t>документацию повторного использования</w:t>
      </w:r>
      <w:r w:rsidRPr="00D66C69">
        <w:rPr>
          <w:sz w:val="24"/>
          <w:szCs w:val="24"/>
          <w:lang w:eastAsia="x-none"/>
        </w:rPr>
        <w:t>;</w:t>
      </w:r>
    </w:p>
    <w:p w:rsidR="009E6568" w:rsidRPr="00D66C69" w:rsidRDefault="009E6568" w:rsidP="00E6634C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4"/>
          <w:szCs w:val="24"/>
          <w:lang w:eastAsia="x-none"/>
        </w:rPr>
      </w:pPr>
      <w:r w:rsidRPr="00D66C69">
        <w:rPr>
          <w:sz w:val="24"/>
          <w:szCs w:val="24"/>
          <w:lang w:eastAsia="x-none"/>
        </w:rPr>
        <w:t>-</w:t>
      </w:r>
      <w:r w:rsidR="00385827" w:rsidRPr="00D66C69">
        <w:rPr>
          <w:sz w:val="24"/>
          <w:szCs w:val="24"/>
          <w:lang w:eastAsia="x-none"/>
        </w:rPr>
        <w:t xml:space="preserve"> рассмотрение и </w:t>
      </w:r>
      <w:r w:rsidRPr="00D66C69">
        <w:rPr>
          <w:sz w:val="24"/>
          <w:szCs w:val="24"/>
          <w:lang w:eastAsia="x-none"/>
        </w:rPr>
        <w:t>согласование Документации проводить в электронном виде.</w:t>
      </w:r>
    </w:p>
    <w:p w:rsidR="00A1342B" w:rsidRPr="00D66C69" w:rsidRDefault="00A1342B" w:rsidP="00E6634C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В ходе выбора места </w:t>
      </w:r>
      <w:r w:rsidR="004A27EE" w:rsidRPr="00D66C69">
        <w:rPr>
          <w:sz w:val="24"/>
          <w:szCs w:val="24"/>
        </w:rPr>
        <w:t xml:space="preserve">нового </w:t>
      </w:r>
      <w:r w:rsidRPr="00D66C69">
        <w:rPr>
          <w:sz w:val="24"/>
          <w:szCs w:val="24"/>
        </w:rPr>
        <w:t>строительства площадных и линейных объектов осуществить:</w:t>
      </w:r>
    </w:p>
    <w:p w:rsidR="00402390" w:rsidRPr="00402390" w:rsidRDefault="00402390" w:rsidP="00402390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402390">
        <w:rPr>
          <w:sz w:val="24"/>
          <w:szCs w:val="24"/>
        </w:rPr>
        <w:t>Выполнение инженерно-геодезических изысканий мест установки коммутационных аппаратов (</w:t>
      </w:r>
      <w:proofErr w:type="spellStart"/>
      <w:r w:rsidRPr="00402390">
        <w:rPr>
          <w:sz w:val="24"/>
          <w:szCs w:val="24"/>
        </w:rPr>
        <w:t>реклоузеров</w:t>
      </w:r>
      <w:proofErr w:type="spellEnd"/>
      <w:r w:rsidRPr="00402390">
        <w:rPr>
          <w:sz w:val="24"/>
          <w:szCs w:val="24"/>
        </w:rPr>
        <w:t>, р</w:t>
      </w:r>
      <w:r w:rsidRPr="00402390">
        <w:rPr>
          <w:color w:val="000000"/>
          <w:sz w:val="24"/>
          <w:szCs w:val="24"/>
        </w:rPr>
        <w:t>азъединителей с моторным приводом и ИКЗ) суммарной площадью 9,52 га. Г</w:t>
      </w:r>
      <w:r w:rsidRPr="00402390">
        <w:rPr>
          <w:sz w:val="24"/>
          <w:szCs w:val="24"/>
        </w:rPr>
        <w:t>еодезические изыскания выполнить в местной системе координат, система высот Балтийская, в масштабе 1:500</w:t>
      </w:r>
      <w:r w:rsidRPr="00402390">
        <w:rPr>
          <w:rFonts w:eastAsia="MS Mincho"/>
          <w:sz w:val="24"/>
          <w:szCs w:val="24"/>
          <w:lang w:eastAsia="ja-JP"/>
        </w:rPr>
        <w:t xml:space="preserve"> с нанесением кадастровых номеров земельных участков, границ правообладателей земельных участков, границ</w:t>
      </w:r>
      <w:r w:rsidRPr="00402390">
        <w:rPr>
          <w:sz w:val="24"/>
          <w:szCs w:val="24"/>
        </w:rPr>
        <w:t xml:space="preserve"> особо охраняемых природных территорий, лесопарковых зон</w:t>
      </w:r>
      <w:r w:rsidRPr="00402390">
        <w:rPr>
          <w:rFonts w:eastAsia="MS Mincho"/>
          <w:sz w:val="24"/>
          <w:szCs w:val="24"/>
          <w:lang w:eastAsia="ja-JP"/>
        </w:rPr>
        <w:t xml:space="preserve"> по трассе </w:t>
      </w:r>
      <w:r w:rsidRPr="00402390">
        <w:rPr>
          <w:sz w:val="24"/>
          <w:szCs w:val="24"/>
        </w:rPr>
        <w:t>с учетом данных органов государственной власти и муниципальных органов, государственного лесного реестра</w:t>
      </w:r>
      <w:r w:rsidRPr="00402390">
        <w:rPr>
          <w:rFonts w:eastAsia="MS Mincho"/>
          <w:sz w:val="24"/>
          <w:szCs w:val="24"/>
          <w:lang w:eastAsia="ja-JP"/>
        </w:rPr>
        <w:t>.</w:t>
      </w:r>
      <w:r w:rsidRPr="00402390">
        <w:rPr>
          <w:sz w:val="24"/>
          <w:szCs w:val="24"/>
        </w:rPr>
        <w:t xml:space="preserve"> Указать наземные, надземные и подземные коммуникации, их технические характеристики и высотные отметки (глубины прокладки)</w:t>
      </w:r>
      <w:r>
        <w:rPr>
          <w:sz w:val="24"/>
          <w:szCs w:val="24"/>
        </w:rPr>
        <w:t>.</w:t>
      </w:r>
      <w:r w:rsidRPr="00402390">
        <w:rPr>
          <w:sz w:val="24"/>
          <w:szCs w:val="24"/>
        </w:rPr>
        <w:t xml:space="preserve"> </w:t>
      </w:r>
      <w:r w:rsidR="00A1342B" w:rsidRPr="00402390">
        <w:rPr>
          <w:sz w:val="24"/>
          <w:szCs w:val="24"/>
        </w:rPr>
        <w:t xml:space="preserve"> </w:t>
      </w:r>
    </w:p>
    <w:p w:rsidR="00433EC8" w:rsidRPr="00D66C69" w:rsidRDefault="00433EC8" w:rsidP="00E6634C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D66C69" w:rsidRDefault="00433EC8" w:rsidP="00E6634C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При прохождении ЛЭП </w:t>
      </w:r>
      <w:r w:rsidR="00A1342B" w:rsidRPr="00D66C69">
        <w:rPr>
          <w:sz w:val="24"/>
          <w:szCs w:val="24"/>
        </w:rPr>
        <w:t>6-</w:t>
      </w:r>
      <w:r w:rsidRPr="00D66C69">
        <w:rPr>
          <w:sz w:val="24"/>
          <w:szCs w:val="24"/>
        </w:rPr>
        <w:t xml:space="preserve">10 </w:t>
      </w:r>
      <w:proofErr w:type="spellStart"/>
      <w:r w:rsidRPr="00D66C69">
        <w:rPr>
          <w:sz w:val="24"/>
          <w:szCs w:val="24"/>
        </w:rPr>
        <w:t>кВ</w:t>
      </w:r>
      <w:proofErr w:type="spellEnd"/>
      <w:r w:rsidRPr="00D66C69">
        <w:rPr>
          <w:sz w:val="24"/>
          <w:szCs w:val="24"/>
        </w:rPr>
        <w:t xml:space="preserve"> по землям лесного участка (земли лесного фонда) направление заявления в министерство лесного хозяйства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D66C69" w:rsidRDefault="00433EC8" w:rsidP="00E6634C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lastRenderedPageBreak/>
        <w:t xml:space="preserve">При прохождении </w:t>
      </w:r>
      <w:r w:rsidR="004A27EE" w:rsidRPr="00D66C69">
        <w:rPr>
          <w:sz w:val="24"/>
          <w:szCs w:val="24"/>
        </w:rPr>
        <w:t xml:space="preserve">проектируемых </w:t>
      </w:r>
      <w:r w:rsidRPr="00D66C69">
        <w:rPr>
          <w:sz w:val="24"/>
          <w:szCs w:val="24"/>
        </w:rPr>
        <w:t xml:space="preserve">ЛЭП </w:t>
      </w:r>
      <w:r w:rsidR="00A1342B" w:rsidRPr="00D66C69">
        <w:rPr>
          <w:sz w:val="24"/>
          <w:szCs w:val="24"/>
        </w:rPr>
        <w:t>6-</w:t>
      </w:r>
      <w:r w:rsidRPr="00D66C69">
        <w:rPr>
          <w:sz w:val="24"/>
          <w:szCs w:val="24"/>
        </w:rPr>
        <w:t xml:space="preserve">10 </w:t>
      </w:r>
      <w:proofErr w:type="spellStart"/>
      <w:r w:rsidRPr="00D66C69">
        <w:rPr>
          <w:sz w:val="24"/>
          <w:szCs w:val="24"/>
        </w:rPr>
        <w:t>кВ</w:t>
      </w:r>
      <w:proofErr w:type="spellEnd"/>
      <w:r w:rsidRPr="00D66C69">
        <w:rPr>
          <w:sz w:val="24"/>
          <w:szCs w:val="24"/>
        </w:rPr>
        <w:t xml:space="preserve"> по землям особо охраняемых территорий, землям водного фонда - направление заявления в соответствующее ведомство</w:t>
      </w:r>
      <w:r w:rsidR="004A27EE" w:rsidRPr="00D66C69">
        <w:rPr>
          <w:sz w:val="24"/>
          <w:szCs w:val="24"/>
        </w:rPr>
        <w:t>.</w:t>
      </w:r>
    </w:p>
    <w:p w:rsidR="00983AAA" w:rsidRPr="00D66C69" w:rsidRDefault="004A27EE" w:rsidP="00E6634C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color w:val="FF0000"/>
          <w:sz w:val="24"/>
          <w:szCs w:val="24"/>
        </w:rPr>
      </w:pPr>
      <w:r w:rsidRPr="00D66C69">
        <w:rPr>
          <w:sz w:val="24"/>
          <w:szCs w:val="24"/>
        </w:rPr>
        <w:t>Документацию</w:t>
      </w:r>
      <w:r w:rsidR="0098070B" w:rsidRPr="00D66C69">
        <w:rPr>
          <w:sz w:val="24"/>
          <w:szCs w:val="24"/>
        </w:rPr>
        <w:t xml:space="preserve"> </w:t>
      </w:r>
      <w:r w:rsidR="00983AAA" w:rsidRPr="00D66C69">
        <w:rPr>
          <w:sz w:val="24"/>
          <w:szCs w:val="24"/>
        </w:rPr>
        <w:t>выполнить в соответствии с требованиями действующ</w:t>
      </w:r>
      <w:r w:rsidRPr="00D66C69">
        <w:rPr>
          <w:sz w:val="24"/>
          <w:szCs w:val="24"/>
        </w:rPr>
        <w:t>их</w:t>
      </w:r>
      <w:r w:rsidR="00983AAA" w:rsidRPr="00D66C69">
        <w:rPr>
          <w:sz w:val="24"/>
          <w:szCs w:val="24"/>
        </w:rPr>
        <w:t xml:space="preserve"> НТД</w:t>
      </w:r>
      <w:r w:rsidR="002567F3" w:rsidRPr="00D66C69">
        <w:rPr>
          <w:sz w:val="24"/>
          <w:szCs w:val="24"/>
        </w:rPr>
        <w:t>,</w:t>
      </w:r>
      <w:r w:rsidRPr="00D66C69">
        <w:rPr>
          <w:sz w:val="24"/>
          <w:szCs w:val="24"/>
        </w:rPr>
        <w:t xml:space="preserve"> </w:t>
      </w:r>
      <w:r w:rsidR="002567F3" w:rsidRPr="00D66C69">
        <w:rPr>
          <w:bCs/>
          <w:iCs/>
          <w:sz w:val="24"/>
          <w:szCs w:val="24"/>
        </w:rPr>
        <w:t xml:space="preserve">указанных в п. </w:t>
      </w:r>
      <w:r w:rsidR="00EC6039" w:rsidRPr="00D66C69">
        <w:rPr>
          <w:bCs/>
          <w:iCs/>
          <w:sz w:val="24"/>
          <w:szCs w:val="24"/>
        </w:rPr>
        <w:t xml:space="preserve">9 </w:t>
      </w:r>
      <w:r w:rsidR="002567F3" w:rsidRPr="00D66C69">
        <w:rPr>
          <w:bCs/>
          <w:iCs/>
          <w:sz w:val="24"/>
          <w:szCs w:val="24"/>
        </w:rPr>
        <w:t>настоящего ТЗ.</w:t>
      </w:r>
    </w:p>
    <w:p w:rsidR="003E1567" w:rsidRPr="00D66C69" w:rsidRDefault="000A5A7F" w:rsidP="00E6634C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Разработанн</w:t>
      </w:r>
      <w:r w:rsidR="004A27EE" w:rsidRPr="00D66C69">
        <w:rPr>
          <w:sz w:val="24"/>
          <w:szCs w:val="24"/>
        </w:rPr>
        <w:t>ая</w:t>
      </w:r>
      <w:r w:rsidRPr="00D66C69">
        <w:rPr>
          <w:sz w:val="24"/>
          <w:szCs w:val="24"/>
        </w:rPr>
        <w:t xml:space="preserve"> </w:t>
      </w:r>
      <w:r w:rsidR="004A27EE" w:rsidRPr="00D66C69">
        <w:rPr>
          <w:sz w:val="24"/>
          <w:szCs w:val="24"/>
        </w:rPr>
        <w:t>Документация</w:t>
      </w:r>
      <w:r w:rsidRPr="00D66C69">
        <w:rPr>
          <w:sz w:val="24"/>
          <w:szCs w:val="24"/>
        </w:rPr>
        <w:t>, в том числе математическая модель,</w:t>
      </w:r>
      <w:r w:rsidR="003E1567" w:rsidRPr="00D66C69">
        <w:rPr>
          <w:sz w:val="24"/>
          <w:szCs w:val="24"/>
        </w:rPr>
        <w:t xml:space="preserve"> является собственностью Заказчика</w:t>
      </w:r>
      <w:r w:rsidR="00626417" w:rsidRPr="00D66C69">
        <w:rPr>
          <w:sz w:val="24"/>
          <w:szCs w:val="24"/>
        </w:rPr>
        <w:t>,</w:t>
      </w:r>
      <w:r w:rsidR="003E1567" w:rsidRPr="00D66C69">
        <w:rPr>
          <w:sz w:val="24"/>
          <w:szCs w:val="24"/>
        </w:rPr>
        <w:t xml:space="preserve"> и передача ее третьим лицам без его согласия запрещается.</w:t>
      </w:r>
    </w:p>
    <w:p w:rsidR="003568C2" w:rsidRPr="00D66C69" w:rsidRDefault="003568C2" w:rsidP="00E6634C">
      <w:pPr>
        <w:pStyle w:val="a3"/>
        <w:spacing w:before="120" w:after="120"/>
        <w:ind w:left="0" w:firstLine="709"/>
        <w:jc w:val="both"/>
        <w:rPr>
          <w:sz w:val="24"/>
          <w:szCs w:val="24"/>
        </w:rPr>
      </w:pPr>
    </w:p>
    <w:p w:rsidR="00730DE3" w:rsidRPr="00D66C69" w:rsidRDefault="00730DE3" w:rsidP="00E6634C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contextualSpacing/>
        <w:jc w:val="both"/>
        <w:rPr>
          <w:b/>
          <w:sz w:val="24"/>
          <w:szCs w:val="24"/>
        </w:rPr>
      </w:pPr>
      <w:r w:rsidRPr="00D66C69">
        <w:rPr>
          <w:b/>
          <w:sz w:val="24"/>
          <w:szCs w:val="24"/>
        </w:rPr>
        <w:t>Исходные данные для проектирования</w:t>
      </w:r>
    </w:p>
    <w:p w:rsidR="00827A55" w:rsidRPr="00D66C69" w:rsidRDefault="00827A55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proofErr w:type="spellStart"/>
      <w:r w:rsidRPr="00D66C69">
        <w:rPr>
          <w:bCs/>
          <w:iCs/>
          <w:sz w:val="24"/>
          <w:szCs w:val="24"/>
        </w:rPr>
        <w:t>Поопорные</w:t>
      </w:r>
      <w:proofErr w:type="spellEnd"/>
      <w:r w:rsidRPr="00D66C69">
        <w:rPr>
          <w:bCs/>
          <w:iCs/>
          <w:sz w:val="24"/>
          <w:szCs w:val="24"/>
        </w:rPr>
        <w:t xml:space="preserve"> однолинейные схемы</w:t>
      </w:r>
      <w:r w:rsidR="00440A61" w:rsidRPr="00D66C69">
        <w:rPr>
          <w:bCs/>
          <w:iCs/>
          <w:sz w:val="24"/>
          <w:szCs w:val="24"/>
        </w:rPr>
        <w:t xml:space="preserve"> ЛЭП 6-10 </w:t>
      </w:r>
      <w:proofErr w:type="spellStart"/>
      <w:r w:rsidR="00440A61" w:rsidRPr="00D66C69">
        <w:rPr>
          <w:bCs/>
          <w:iCs/>
          <w:sz w:val="24"/>
          <w:szCs w:val="24"/>
        </w:rPr>
        <w:t>кВ</w:t>
      </w:r>
      <w:r w:rsidR="00626417" w:rsidRPr="00D66C69">
        <w:rPr>
          <w:bCs/>
          <w:iCs/>
          <w:sz w:val="24"/>
          <w:szCs w:val="24"/>
        </w:rPr>
        <w:t>.</w:t>
      </w:r>
      <w:proofErr w:type="spellEnd"/>
    </w:p>
    <w:p w:rsidR="00827A55" w:rsidRPr="00D66C69" w:rsidRDefault="00827A55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Замеры нагрузки</w:t>
      </w:r>
      <w:r w:rsidR="00626417" w:rsidRPr="00D66C69">
        <w:rPr>
          <w:bCs/>
          <w:iCs/>
          <w:sz w:val="24"/>
          <w:szCs w:val="24"/>
        </w:rPr>
        <w:t>.</w:t>
      </w:r>
    </w:p>
    <w:p w:rsidR="00827A55" w:rsidRPr="00D66C69" w:rsidRDefault="00827A55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Токи КЗ</w:t>
      </w:r>
      <w:r w:rsidR="00440A61" w:rsidRPr="00D66C69">
        <w:rPr>
          <w:bCs/>
          <w:iCs/>
          <w:sz w:val="24"/>
          <w:szCs w:val="24"/>
        </w:rPr>
        <w:t xml:space="preserve"> на шинах ПС 35 </w:t>
      </w:r>
      <w:proofErr w:type="spellStart"/>
      <w:r w:rsidR="00440A61" w:rsidRPr="00D66C69">
        <w:rPr>
          <w:bCs/>
          <w:iCs/>
          <w:sz w:val="24"/>
          <w:szCs w:val="24"/>
        </w:rPr>
        <w:t>кВ</w:t>
      </w:r>
      <w:proofErr w:type="spellEnd"/>
      <w:r w:rsidR="00440A61" w:rsidRPr="00D66C69">
        <w:rPr>
          <w:bCs/>
          <w:iCs/>
          <w:sz w:val="24"/>
          <w:szCs w:val="24"/>
        </w:rPr>
        <w:t xml:space="preserve"> и выше</w:t>
      </w:r>
      <w:r w:rsidR="00626417" w:rsidRPr="00D66C69">
        <w:rPr>
          <w:bCs/>
          <w:iCs/>
          <w:sz w:val="24"/>
          <w:szCs w:val="24"/>
        </w:rPr>
        <w:t>.</w:t>
      </w:r>
    </w:p>
    <w:p w:rsidR="00827A55" w:rsidRPr="00D66C69" w:rsidRDefault="00827A55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Количество точек поставки для потребителей</w:t>
      </w:r>
      <w:r w:rsidR="00440A61" w:rsidRPr="00D66C69">
        <w:rPr>
          <w:bCs/>
          <w:iCs/>
          <w:sz w:val="24"/>
          <w:szCs w:val="24"/>
        </w:rPr>
        <w:t xml:space="preserve"> для каждой ТП и ЛЭП 6-10 </w:t>
      </w:r>
      <w:proofErr w:type="spellStart"/>
      <w:r w:rsidR="00440A61" w:rsidRPr="00D66C69">
        <w:rPr>
          <w:bCs/>
          <w:iCs/>
          <w:sz w:val="24"/>
          <w:szCs w:val="24"/>
        </w:rPr>
        <w:t>кВ</w:t>
      </w:r>
      <w:r w:rsidR="00626417" w:rsidRPr="00D66C69">
        <w:rPr>
          <w:bCs/>
          <w:iCs/>
          <w:sz w:val="24"/>
          <w:szCs w:val="24"/>
        </w:rPr>
        <w:t>.</w:t>
      </w:r>
      <w:proofErr w:type="spellEnd"/>
    </w:p>
    <w:p w:rsidR="00440A61" w:rsidRPr="00D66C69" w:rsidRDefault="00827A55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Карты </w:t>
      </w:r>
      <w:proofErr w:type="spellStart"/>
      <w:r w:rsidRPr="00D66C69">
        <w:rPr>
          <w:bCs/>
          <w:iCs/>
          <w:sz w:val="24"/>
          <w:szCs w:val="24"/>
        </w:rPr>
        <w:t>уставок</w:t>
      </w:r>
      <w:proofErr w:type="spellEnd"/>
      <w:r w:rsidRPr="00D66C69">
        <w:rPr>
          <w:bCs/>
          <w:iCs/>
          <w:sz w:val="24"/>
          <w:szCs w:val="24"/>
        </w:rPr>
        <w:t xml:space="preserve"> </w:t>
      </w:r>
      <w:r w:rsidR="00440A61" w:rsidRPr="00D66C69">
        <w:rPr>
          <w:bCs/>
          <w:iCs/>
          <w:sz w:val="24"/>
          <w:szCs w:val="24"/>
        </w:rPr>
        <w:t>РЗА.</w:t>
      </w:r>
    </w:p>
    <w:p w:rsidR="00827A55" w:rsidRPr="00D66C69" w:rsidRDefault="00440A61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Д</w:t>
      </w:r>
      <w:r w:rsidR="00827A55" w:rsidRPr="00D66C69">
        <w:rPr>
          <w:bCs/>
          <w:iCs/>
          <w:sz w:val="24"/>
          <w:szCs w:val="24"/>
        </w:rPr>
        <w:t>анные по емкостным токам замыкания на землю</w:t>
      </w:r>
      <w:r w:rsidR="00626417" w:rsidRPr="00D66C69">
        <w:rPr>
          <w:bCs/>
          <w:iCs/>
          <w:sz w:val="24"/>
          <w:szCs w:val="24"/>
        </w:rPr>
        <w:t>.</w:t>
      </w:r>
    </w:p>
    <w:p w:rsidR="00827A55" w:rsidRPr="00D66C69" w:rsidRDefault="00827A55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Информация по режимам работы сети</w:t>
      </w:r>
      <w:r w:rsidR="00675AB0" w:rsidRPr="00D66C69">
        <w:rPr>
          <w:bCs/>
          <w:iCs/>
          <w:sz w:val="24"/>
          <w:szCs w:val="24"/>
        </w:rPr>
        <w:t xml:space="preserve"> 6-10 </w:t>
      </w:r>
      <w:proofErr w:type="spellStart"/>
      <w:r w:rsidR="00675AB0" w:rsidRPr="00D66C69">
        <w:rPr>
          <w:bCs/>
          <w:iCs/>
          <w:sz w:val="24"/>
          <w:szCs w:val="24"/>
        </w:rPr>
        <w:t>кВ</w:t>
      </w:r>
      <w:proofErr w:type="spellEnd"/>
      <w:r w:rsidR="00675AB0" w:rsidRPr="00D66C69">
        <w:rPr>
          <w:bCs/>
          <w:iCs/>
          <w:sz w:val="24"/>
          <w:szCs w:val="24"/>
        </w:rPr>
        <w:t xml:space="preserve">, в </w:t>
      </w:r>
      <w:proofErr w:type="spellStart"/>
      <w:r w:rsidR="00675AB0" w:rsidRPr="00D66C69">
        <w:rPr>
          <w:bCs/>
          <w:iCs/>
          <w:sz w:val="24"/>
          <w:szCs w:val="24"/>
        </w:rPr>
        <w:t>т.ч</w:t>
      </w:r>
      <w:proofErr w:type="spellEnd"/>
      <w:r w:rsidR="00675AB0" w:rsidRPr="00D66C69">
        <w:rPr>
          <w:bCs/>
          <w:iCs/>
          <w:sz w:val="24"/>
          <w:szCs w:val="24"/>
        </w:rPr>
        <w:t>. ремонтным, токовые нагрузки в нормальных и ремонтных режимах (летние и зимние)</w:t>
      </w:r>
      <w:r w:rsidR="00626417" w:rsidRPr="00D66C69">
        <w:rPr>
          <w:bCs/>
          <w:iCs/>
          <w:sz w:val="24"/>
          <w:szCs w:val="24"/>
        </w:rPr>
        <w:t>.</w:t>
      </w:r>
    </w:p>
    <w:p w:rsidR="00827A55" w:rsidRPr="00D66C69" w:rsidRDefault="00675AB0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</w:t>
      </w:r>
      <w:r w:rsidR="00626417" w:rsidRPr="00D66C69">
        <w:rPr>
          <w:bCs/>
          <w:iCs/>
          <w:sz w:val="24"/>
          <w:szCs w:val="24"/>
        </w:rPr>
        <w:t>.</w:t>
      </w:r>
    </w:p>
    <w:p w:rsidR="00827A55" w:rsidRPr="00D66C69" w:rsidRDefault="00827A55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Потенциально аварийные участки сети</w:t>
      </w:r>
      <w:r w:rsidR="00626417" w:rsidRPr="00D66C69">
        <w:rPr>
          <w:bCs/>
          <w:iCs/>
          <w:sz w:val="24"/>
          <w:szCs w:val="24"/>
        </w:rPr>
        <w:t>.</w:t>
      </w:r>
    </w:p>
    <w:p w:rsidR="00827A55" w:rsidRPr="00D66C69" w:rsidRDefault="00675AB0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Информация по социально-значимым, особо ответственным </w:t>
      </w:r>
      <w:r w:rsidR="00827A55" w:rsidRPr="00D66C69">
        <w:rPr>
          <w:bCs/>
          <w:iCs/>
          <w:sz w:val="24"/>
          <w:szCs w:val="24"/>
        </w:rPr>
        <w:t>и перспективны</w:t>
      </w:r>
      <w:r w:rsidRPr="00D66C69">
        <w:rPr>
          <w:bCs/>
          <w:iCs/>
          <w:sz w:val="24"/>
          <w:szCs w:val="24"/>
        </w:rPr>
        <w:t>м</w:t>
      </w:r>
      <w:r w:rsidR="00827A55" w:rsidRPr="00D66C69">
        <w:rPr>
          <w:bCs/>
          <w:iCs/>
          <w:sz w:val="24"/>
          <w:szCs w:val="24"/>
        </w:rPr>
        <w:t xml:space="preserve"> потребител</w:t>
      </w:r>
      <w:r w:rsidRPr="00D66C69">
        <w:rPr>
          <w:bCs/>
          <w:iCs/>
          <w:sz w:val="24"/>
          <w:szCs w:val="24"/>
        </w:rPr>
        <w:t>ям</w:t>
      </w:r>
      <w:r w:rsidR="00626417" w:rsidRPr="00D66C69">
        <w:rPr>
          <w:bCs/>
          <w:iCs/>
          <w:sz w:val="24"/>
          <w:szCs w:val="24"/>
        </w:rPr>
        <w:t>.</w:t>
      </w:r>
    </w:p>
    <w:p w:rsidR="00827A55" w:rsidRPr="00D66C69" w:rsidRDefault="00827A55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Однолинейные схемы РУ 6-10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 ПС 35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 и выше, РП (узловых ТП) 6-10 </w:t>
      </w:r>
      <w:proofErr w:type="spellStart"/>
      <w:r w:rsidRPr="00D66C69">
        <w:rPr>
          <w:bCs/>
          <w:iCs/>
          <w:sz w:val="24"/>
          <w:szCs w:val="24"/>
        </w:rPr>
        <w:t>кВ</w:t>
      </w:r>
      <w:r w:rsidR="00626417" w:rsidRPr="00D66C69">
        <w:rPr>
          <w:bCs/>
          <w:iCs/>
          <w:sz w:val="24"/>
          <w:szCs w:val="24"/>
        </w:rPr>
        <w:t>.</w:t>
      </w:r>
      <w:proofErr w:type="spellEnd"/>
    </w:p>
    <w:p w:rsidR="00827A55" w:rsidRPr="00D66C69" w:rsidRDefault="00827A55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Сведения об установленном оборудовании ПС, РП, ТП</w:t>
      </w:r>
      <w:r w:rsidR="00626417" w:rsidRPr="00D66C69">
        <w:rPr>
          <w:bCs/>
          <w:iCs/>
          <w:sz w:val="24"/>
          <w:szCs w:val="24"/>
        </w:rPr>
        <w:t>.</w:t>
      </w:r>
    </w:p>
    <w:p w:rsidR="00827A55" w:rsidRPr="00D66C69" w:rsidRDefault="00827A55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Акты разграничения балансовой принадлежности</w:t>
      </w:r>
      <w:r w:rsidR="00626417" w:rsidRPr="00D66C69">
        <w:rPr>
          <w:bCs/>
          <w:iCs/>
          <w:sz w:val="24"/>
          <w:szCs w:val="24"/>
        </w:rPr>
        <w:t>.</w:t>
      </w:r>
    </w:p>
    <w:p w:rsidR="00827A55" w:rsidRPr="00D66C69" w:rsidRDefault="00827A55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Данные по перспективному развитию сети</w:t>
      </w:r>
      <w:r w:rsidR="00675AB0" w:rsidRPr="00D66C69">
        <w:rPr>
          <w:bCs/>
          <w:iCs/>
          <w:sz w:val="24"/>
          <w:szCs w:val="24"/>
        </w:rPr>
        <w:t>, в том числе данные программ развития (КПР)</w:t>
      </w:r>
      <w:r w:rsidR="00626417" w:rsidRPr="00D66C69">
        <w:rPr>
          <w:bCs/>
          <w:iCs/>
          <w:sz w:val="24"/>
          <w:szCs w:val="24"/>
        </w:rPr>
        <w:t>.</w:t>
      </w:r>
    </w:p>
    <w:p w:rsidR="00827A55" w:rsidRPr="00D66C69" w:rsidRDefault="00827A55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Карты климатического районирования</w:t>
      </w:r>
      <w:r w:rsidR="00626417" w:rsidRPr="00D66C69">
        <w:rPr>
          <w:bCs/>
          <w:iCs/>
          <w:sz w:val="24"/>
          <w:szCs w:val="24"/>
        </w:rPr>
        <w:t>.</w:t>
      </w:r>
    </w:p>
    <w:p w:rsidR="00827A55" w:rsidRPr="00D66C69" w:rsidRDefault="00827A55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Формализованные алгоритмы отыскания повреждений</w:t>
      </w:r>
      <w:r w:rsidR="00626417" w:rsidRPr="00D66C69">
        <w:rPr>
          <w:bCs/>
          <w:iCs/>
          <w:sz w:val="24"/>
          <w:szCs w:val="24"/>
        </w:rPr>
        <w:t>.</w:t>
      </w:r>
    </w:p>
    <w:p w:rsidR="00703F59" w:rsidRPr="00D66C69" w:rsidRDefault="00827A55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proofErr w:type="spellStart"/>
      <w:r w:rsidRPr="00D66C69">
        <w:rPr>
          <w:bCs/>
          <w:iCs/>
          <w:sz w:val="24"/>
          <w:szCs w:val="24"/>
        </w:rPr>
        <w:t>Геоданные</w:t>
      </w:r>
      <w:proofErr w:type="spellEnd"/>
      <w:r w:rsidRPr="00D66C69">
        <w:rPr>
          <w:bCs/>
          <w:iCs/>
          <w:sz w:val="24"/>
          <w:szCs w:val="24"/>
        </w:rPr>
        <w:t xml:space="preserve"> по автоматизируемым фидерам</w:t>
      </w:r>
      <w:r w:rsidR="00675AB0" w:rsidRPr="00D66C69">
        <w:rPr>
          <w:bCs/>
          <w:iCs/>
          <w:sz w:val="24"/>
          <w:szCs w:val="24"/>
        </w:rPr>
        <w:t xml:space="preserve"> и реконструируемым ПС/РП</w:t>
      </w:r>
      <w:r w:rsidRPr="00D66C69">
        <w:rPr>
          <w:bCs/>
          <w:iCs/>
          <w:sz w:val="24"/>
          <w:szCs w:val="24"/>
        </w:rPr>
        <w:t xml:space="preserve"> в формате KML (KMZ), в т</w:t>
      </w:r>
      <w:r w:rsidR="002567F3" w:rsidRPr="00D66C69">
        <w:rPr>
          <w:bCs/>
          <w:iCs/>
          <w:sz w:val="24"/>
          <w:szCs w:val="24"/>
        </w:rPr>
        <w:t>ом числе</w:t>
      </w:r>
      <w:r w:rsidRPr="00D66C69">
        <w:rPr>
          <w:bCs/>
          <w:iCs/>
          <w:sz w:val="24"/>
          <w:szCs w:val="24"/>
        </w:rPr>
        <w:t xml:space="preserve"> на публичных источниках</w:t>
      </w:r>
      <w:r w:rsidR="00703F59" w:rsidRPr="00D66C69">
        <w:rPr>
          <w:bCs/>
          <w:iCs/>
          <w:sz w:val="24"/>
          <w:szCs w:val="24"/>
        </w:rPr>
        <w:t>.</w:t>
      </w:r>
    </w:p>
    <w:p w:rsidR="00827A55" w:rsidRPr="00D66C69" w:rsidRDefault="00827A55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Данные по емкостным токам замыкания на землю</w:t>
      </w:r>
      <w:r w:rsidR="00626417" w:rsidRPr="00D66C69">
        <w:rPr>
          <w:bCs/>
          <w:iCs/>
          <w:sz w:val="24"/>
          <w:szCs w:val="24"/>
        </w:rPr>
        <w:t>.</w:t>
      </w:r>
    </w:p>
    <w:p w:rsidR="00827A55" w:rsidRPr="00D66C69" w:rsidRDefault="00827A55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Схема сети технологической связи</w:t>
      </w:r>
      <w:r w:rsidR="005F58F5" w:rsidRPr="00D66C69">
        <w:rPr>
          <w:bCs/>
          <w:iCs/>
          <w:sz w:val="24"/>
          <w:szCs w:val="24"/>
        </w:rPr>
        <w:t>.</w:t>
      </w:r>
    </w:p>
    <w:p w:rsidR="008F488D" w:rsidRPr="00D66C69" w:rsidRDefault="00741A43" w:rsidP="00E6634C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Информацию об установлении охранных зон объектов электросетевого хозяйства и внесении в государственный кадастр недвижимости сведений о границах охранных зон, в отношении которых проводится проектирование в том числе: представленные в виде электронного документа и в бумажном виде сведениями о границах охранной зоны, которые должны содержать текстовое и графическое описания местоположения границ такой зоны, а также перечень координат характерных точек этих границ в системе координат, установленной для ведения государственного кадастра недвижимости региона (области) с привязкой к наименованиям энергетических  объектов.</w:t>
      </w:r>
    </w:p>
    <w:p w:rsidR="00626417" w:rsidRPr="00D66C69" w:rsidRDefault="00626417" w:rsidP="00E6634C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bCs/>
          <w:iCs/>
          <w:sz w:val="24"/>
          <w:szCs w:val="24"/>
        </w:rPr>
      </w:pPr>
    </w:p>
    <w:p w:rsidR="00626417" w:rsidRPr="00D66C69" w:rsidRDefault="009F44C1" w:rsidP="00E6634C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contextualSpacing/>
        <w:jc w:val="both"/>
        <w:rPr>
          <w:b/>
          <w:sz w:val="24"/>
          <w:szCs w:val="24"/>
        </w:rPr>
      </w:pPr>
      <w:r w:rsidRPr="00D66C69">
        <w:rPr>
          <w:b/>
          <w:sz w:val="24"/>
          <w:szCs w:val="24"/>
        </w:rPr>
        <w:t>Требования к разделам Документации</w:t>
      </w:r>
      <w:r w:rsidR="00626417" w:rsidRPr="00D66C69">
        <w:rPr>
          <w:b/>
          <w:sz w:val="24"/>
          <w:szCs w:val="24"/>
        </w:rPr>
        <w:t>.</w:t>
      </w:r>
    </w:p>
    <w:p w:rsidR="002567F3" w:rsidRPr="00D66C69" w:rsidRDefault="002567F3" w:rsidP="00E6634C">
      <w:pPr>
        <w:pStyle w:val="a3"/>
        <w:numPr>
          <w:ilvl w:val="1"/>
          <w:numId w:val="16"/>
        </w:numPr>
        <w:spacing w:before="120" w:after="120"/>
        <w:ind w:left="0" w:firstLine="709"/>
        <w:contextualSpacing/>
        <w:jc w:val="both"/>
        <w:rPr>
          <w:b/>
          <w:color w:val="FF0000"/>
          <w:sz w:val="24"/>
          <w:szCs w:val="24"/>
        </w:rPr>
      </w:pPr>
      <w:r w:rsidRPr="00D66C69">
        <w:rPr>
          <w:b/>
          <w:iCs/>
          <w:sz w:val="24"/>
          <w:szCs w:val="24"/>
        </w:rPr>
        <w:t>Требования к разделу ОТР</w:t>
      </w:r>
      <w:r w:rsidR="003B4825" w:rsidRPr="00D66C69">
        <w:rPr>
          <w:b/>
          <w:iCs/>
          <w:sz w:val="24"/>
          <w:szCs w:val="24"/>
        </w:rPr>
        <w:t>.</w:t>
      </w:r>
    </w:p>
    <w:p w:rsidR="00E0667D" w:rsidRPr="00D66C69" w:rsidRDefault="00E0667D" w:rsidP="00E6634C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Разработка ОТР выполняется на основании исходных данных для проектирования, указанных в п. </w:t>
      </w:r>
      <w:r w:rsidR="00035A2B" w:rsidRPr="00D66C69">
        <w:rPr>
          <w:sz w:val="24"/>
          <w:szCs w:val="24"/>
        </w:rPr>
        <w:t>3</w:t>
      </w:r>
      <w:r w:rsidRPr="00D66C69">
        <w:rPr>
          <w:sz w:val="24"/>
          <w:szCs w:val="24"/>
        </w:rPr>
        <w:t xml:space="preserve"> настоящего ТЗ.</w:t>
      </w:r>
    </w:p>
    <w:p w:rsidR="00E0667D" w:rsidRPr="00D66C69" w:rsidRDefault="00E0667D" w:rsidP="00E6634C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Выбор мест установки </w:t>
      </w:r>
      <w:r w:rsidR="00E547A9" w:rsidRPr="00D66C69">
        <w:rPr>
          <w:sz w:val="24"/>
          <w:szCs w:val="24"/>
        </w:rPr>
        <w:t>элементов</w:t>
      </w:r>
      <w:r w:rsidRPr="00D66C69">
        <w:rPr>
          <w:sz w:val="24"/>
          <w:szCs w:val="24"/>
        </w:rPr>
        <w:t xml:space="preserve"> распределенной автоматиза</w:t>
      </w:r>
      <w:r w:rsidR="00D34B51" w:rsidRPr="00D66C69">
        <w:rPr>
          <w:sz w:val="24"/>
          <w:szCs w:val="24"/>
        </w:rPr>
        <w:t>ции необходимо определить метода</w:t>
      </w:r>
      <w:r w:rsidRPr="00D66C69">
        <w:rPr>
          <w:sz w:val="24"/>
          <w:szCs w:val="24"/>
        </w:rPr>
        <w:t>м</w:t>
      </w:r>
      <w:r w:rsidR="00D34B51" w:rsidRPr="00D66C69">
        <w:rPr>
          <w:sz w:val="24"/>
          <w:szCs w:val="24"/>
        </w:rPr>
        <w:t>и</w:t>
      </w:r>
      <w:r w:rsidRPr="00D66C69">
        <w:rPr>
          <w:sz w:val="24"/>
          <w:szCs w:val="24"/>
        </w:rPr>
        <w:t xml:space="preserve"> имитационного моделирования (</w:t>
      </w:r>
      <w:r w:rsidR="00D34B51" w:rsidRPr="00D66C69">
        <w:rPr>
          <w:sz w:val="24"/>
          <w:szCs w:val="24"/>
        </w:rPr>
        <w:t xml:space="preserve">метод Монте-Карло и </w:t>
      </w:r>
      <w:r w:rsidR="00D34B51" w:rsidRPr="00D66C69">
        <w:rPr>
          <w:sz w:val="24"/>
          <w:szCs w:val="24"/>
        </w:rPr>
        <w:lastRenderedPageBreak/>
        <w:t>метод цепей Маркова</w:t>
      </w:r>
      <w:r w:rsidRPr="00D66C69">
        <w:rPr>
          <w:sz w:val="24"/>
          <w:szCs w:val="24"/>
        </w:rPr>
        <w:t>) с предоставлением Заказчику на рассмотрение не менее двух вариантов расстановки оборудования.</w:t>
      </w:r>
    </w:p>
    <w:p w:rsidR="00E547A9" w:rsidRPr="00D66C69" w:rsidRDefault="00E547A9" w:rsidP="00E6634C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Эффективность </w:t>
      </w:r>
      <w:r w:rsidR="00862F03" w:rsidRPr="00D66C69">
        <w:rPr>
          <w:sz w:val="24"/>
          <w:szCs w:val="24"/>
        </w:rPr>
        <w:t xml:space="preserve">в части улучшения </w:t>
      </w:r>
      <w:r w:rsidRPr="00D66C69">
        <w:rPr>
          <w:sz w:val="24"/>
          <w:szCs w:val="24"/>
        </w:rPr>
        <w:t>показателей надежности</w:t>
      </w:r>
      <w:r w:rsidR="00862F03" w:rsidRPr="00D66C69">
        <w:rPr>
          <w:sz w:val="24"/>
          <w:szCs w:val="24"/>
        </w:rPr>
        <w:t xml:space="preserve"> (</w:t>
      </w:r>
      <w:r w:rsidR="00862F03" w:rsidRPr="00D66C69">
        <w:rPr>
          <w:sz w:val="24"/>
          <w:szCs w:val="24"/>
          <w:lang w:val="en-US"/>
        </w:rPr>
        <w:t>SAIDI</w:t>
      </w:r>
      <w:r w:rsidR="00862F03" w:rsidRPr="00D66C69">
        <w:rPr>
          <w:sz w:val="24"/>
          <w:szCs w:val="24"/>
        </w:rPr>
        <w:t xml:space="preserve">, </w:t>
      </w:r>
      <w:r w:rsidR="00862F03" w:rsidRPr="00D66C69">
        <w:rPr>
          <w:sz w:val="24"/>
          <w:szCs w:val="24"/>
          <w:lang w:val="en-US"/>
        </w:rPr>
        <w:t>SAIFI</w:t>
      </w:r>
      <w:r w:rsidR="00862F03" w:rsidRPr="00D66C69">
        <w:rPr>
          <w:sz w:val="24"/>
          <w:szCs w:val="24"/>
        </w:rPr>
        <w:t>)</w:t>
      </w:r>
      <w:r w:rsidRPr="00D66C69">
        <w:rPr>
          <w:sz w:val="24"/>
          <w:szCs w:val="24"/>
        </w:rPr>
        <w:t xml:space="preserve"> от внедрения элементов распределенной автоматизации должно составлять не менее 30% от исходных значений (показателей надежности до модернизации сетей).</w:t>
      </w:r>
    </w:p>
    <w:p w:rsidR="00E0667D" w:rsidRPr="00D66C69" w:rsidRDefault="00E0667D" w:rsidP="00E6634C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ОТР формируется </w:t>
      </w:r>
      <w:r w:rsidR="00003336" w:rsidRPr="00D66C69">
        <w:rPr>
          <w:sz w:val="24"/>
          <w:szCs w:val="24"/>
        </w:rPr>
        <w:t>в целом на РЭС</w:t>
      </w:r>
      <w:r w:rsidRPr="00D66C69">
        <w:rPr>
          <w:sz w:val="24"/>
          <w:szCs w:val="24"/>
        </w:rPr>
        <w:t xml:space="preserve"> и является одним из разделов </w:t>
      </w:r>
      <w:r w:rsidR="00D32097" w:rsidRPr="00D66C69">
        <w:rPr>
          <w:sz w:val="24"/>
          <w:szCs w:val="24"/>
        </w:rPr>
        <w:t>Документации</w:t>
      </w:r>
      <w:r w:rsidRPr="00D66C69">
        <w:rPr>
          <w:sz w:val="24"/>
          <w:szCs w:val="24"/>
        </w:rPr>
        <w:t>.</w:t>
      </w:r>
    </w:p>
    <w:p w:rsidR="00E0667D" w:rsidRPr="00D66C69" w:rsidRDefault="00E0667D" w:rsidP="00E6634C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Требования к содержанию текстовой части ОТР:</w:t>
      </w:r>
    </w:p>
    <w:p w:rsidR="00E0667D" w:rsidRPr="00D66C69" w:rsidRDefault="00E0667D" w:rsidP="00E6634C">
      <w:pPr>
        <w:pStyle w:val="a5"/>
        <w:numPr>
          <w:ilvl w:val="3"/>
          <w:numId w:val="2"/>
        </w:numPr>
        <w:tabs>
          <w:tab w:val="left" w:pos="0"/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Привести общие сведения о </w:t>
      </w:r>
      <w:r w:rsidR="0063472D" w:rsidRPr="00D66C69">
        <w:rPr>
          <w:bCs/>
          <w:iCs/>
          <w:sz w:val="24"/>
          <w:szCs w:val="24"/>
        </w:rPr>
        <w:t>методологии моделирования сети и расчетов параметров автоматизированной сети</w:t>
      </w:r>
      <w:r w:rsidRPr="00D66C69">
        <w:rPr>
          <w:bCs/>
          <w:iCs/>
          <w:sz w:val="24"/>
          <w:szCs w:val="24"/>
        </w:rPr>
        <w:t>.</w:t>
      </w:r>
    </w:p>
    <w:p w:rsidR="00E0667D" w:rsidRPr="00D66C69" w:rsidRDefault="00E0667D" w:rsidP="00E6634C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sz w:val="24"/>
          <w:szCs w:val="24"/>
        </w:rPr>
        <w:t>Реестр устанавливаемых аппаратов линейной части распределенной автоматизации (</w:t>
      </w:r>
      <w:proofErr w:type="spellStart"/>
      <w:r w:rsidRPr="00D66C69">
        <w:rPr>
          <w:sz w:val="24"/>
          <w:szCs w:val="24"/>
        </w:rPr>
        <w:t>реклоузер</w:t>
      </w:r>
      <w:proofErr w:type="spellEnd"/>
      <w:r w:rsidRPr="00D66C69">
        <w:rPr>
          <w:sz w:val="24"/>
          <w:szCs w:val="24"/>
        </w:rPr>
        <w:t xml:space="preserve">, разъединитель </w:t>
      </w:r>
      <w:r w:rsidR="001C7A0A" w:rsidRPr="00D66C69">
        <w:rPr>
          <w:sz w:val="24"/>
          <w:szCs w:val="24"/>
        </w:rPr>
        <w:t>с моторным приводом и индикаторами короткого замыкания</w:t>
      </w:r>
      <w:r w:rsidRPr="00D66C69">
        <w:rPr>
          <w:sz w:val="24"/>
          <w:szCs w:val="24"/>
        </w:rPr>
        <w:t xml:space="preserve">, </w:t>
      </w:r>
      <w:r w:rsidR="001C7A0A" w:rsidRPr="00D66C69">
        <w:rPr>
          <w:sz w:val="24"/>
          <w:szCs w:val="24"/>
        </w:rPr>
        <w:t>индикатор короткого замыкания)</w:t>
      </w:r>
      <w:r w:rsidRPr="00D66C69">
        <w:rPr>
          <w:sz w:val="24"/>
          <w:szCs w:val="24"/>
        </w:rPr>
        <w:t xml:space="preserve"> с конкретизацией мест установки.</w:t>
      </w:r>
    </w:p>
    <w:p w:rsidR="001840C8" w:rsidRPr="00D66C69" w:rsidRDefault="001840C8" w:rsidP="00E6634C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Описание алгоритмов работы распределенной автоматизации при технологических нарушениях.</w:t>
      </w:r>
    </w:p>
    <w:p w:rsidR="00E0667D" w:rsidRPr="00D66C69" w:rsidRDefault="00E0667D" w:rsidP="00E6634C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Реестр рекомендованных к строительству, реконструкции, демонтажу ЛЭП 6-10 </w:t>
      </w:r>
      <w:proofErr w:type="spellStart"/>
      <w:r w:rsidRPr="00D66C69">
        <w:rPr>
          <w:sz w:val="24"/>
          <w:szCs w:val="24"/>
        </w:rPr>
        <w:t>кВ</w:t>
      </w:r>
      <w:proofErr w:type="spellEnd"/>
      <w:r w:rsidRPr="00D66C69">
        <w:rPr>
          <w:sz w:val="24"/>
          <w:szCs w:val="24"/>
        </w:rPr>
        <w:t xml:space="preserve"> с описанием вариантов трассы прохождения линейного объекта (в т</w:t>
      </w:r>
      <w:r w:rsidR="001C7A0A" w:rsidRPr="00D66C69">
        <w:rPr>
          <w:sz w:val="24"/>
          <w:szCs w:val="24"/>
        </w:rPr>
        <w:t>ом числе</w:t>
      </w:r>
      <w:r w:rsidRPr="00D66C69">
        <w:rPr>
          <w:sz w:val="24"/>
          <w:szCs w:val="24"/>
        </w:rPr>
        <w:t xml:space="preserve">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</w:p>
    <w:p w:rsidR="00E0667D" w:rsidRPr="00D66C69" w:rsidRDefault="00E0667D" w:rsidP="00E6634C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Предложения с обоснованием по реконструкции РУ 6-10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 ПС 35-110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 и РП 6-10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, а также узловых ТП/РП 6-10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E0667D" w:rsidRPr="00D66C69" w:rsidRDefault="00E0667D" w:rsidP="00E6634C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Предложения по модернизации, замене или установке оборудования СДТУ на ПС 35-110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 и РП 6-10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 с обоснованием.</w:t>
      </w:r>
    </w:p>
    <w:p w:rsidR="00E0667D" w:rsidRPr="00D66C69" w:rsidRDefault="00E0667D" w:rsidP="00E6634C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Предложения по исключению из схемы распределительных сетей</w:t>
      </w:r>
      <w:r w:rsidR="001C7A0A" w:rsidRPr="00D66C69">
        <w:rPr>
          <w:bCs/>
          <w:iCs/>
          <w:sz w:val="24"/>
          <w:szCs w:val="24"/>
        </w:rPr>
        <w:t xml:space="preserve"> </w:t>
      </w:r>
      <w:r w:rsidRPr="00D66C69">
        <w:rPr>
          <w:bCs/>
          <w:iCs/>
          <w:sz w:val="24"/>
          <w:szCs w:val="24"/>
        </w:rPr>
        <w:t xml:space="preserve">6-10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 РП с подтверждающими расчетами по показателям надежности (SAIDI, SAIFI).</w:t>
      </w:r>
    </w:p>
    <w:p w:rsidR="00B67778" w:rsidRPr="00D66C69" w:rsidRDefault="00B67778" w:rsidP="00E6634C">
      <w:pPr>
        <w:pStyle w:val="a3"/>
        <w:numPr>
          <w:ilvl w:val="3"/>
          <w:numId w:val="2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Математическая модель обоснования объем работ, позволяющая определить:</w:t>
      </w:r>
    </w:p>
    <w:p w:rsidR="00E0667D" w:rsidRPr="00D66C69" w:rsidRDefault="00E0667D" w:rsidP="00E6634C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Выбор мест установки (в т</w:t>
      </w:r>
      <w:r w:rsidR="001C7A0A" w:rsidRPr="00D66C69">
        <w:rPr>
          <w:bCs/>
          <w:iCs/>
          <w:sz w:val="24"/>
          <w:szCs w:val="24"/>
        </w:rPr>
        <w:t>ом числе</w:t>
      </w:r>
      <w:r w:rsidRPr="00D66C69">
        <w:rPr>
          <w:bCs/>
          <w:iCs/>
          <w:sz w:val="24"/>
          <w:szCs w:val="24"/>
        </w:rPr>
        <w:t xml:space="preserve"> предложения по перемещению существующих) </w:t>
      </w:r>
      <w:proofErr w:type="spellStart"/>
      <w:r w:rsidRPr="00D66C69">
        <w:rPr>
          <w:bCs/>
          <w:iCs/>
          <w:sz w:val="24"/>
          <w:szCs w:val="24"/>
        </w:rPr>
        <w:t>реклоузеров</w:t>
      </w:r>
      <w:proofErr w:type="spellEnd"/>
      <w:r w:rsidRPr="00D66C69">
        <w:rPr>
          <w:bCs/>
          <w:iCs/>
          <w:sz w:val="24"/>
          <w:szCs w:val="24"/>
        </w:rPr>
        <w:t xml:space="preserve">, </w:t>
      </w:r>
      <w:r w:rsidR="001C7A0A" w:rsidRPr="00D66C69">
        <w:rPr>
          <w:sz w:val="24"/>
          <w:szCs w:val="24"/>
        </w:rPr>
        <w:t>разъединителей с моторным приводом и индикаторами короткого замыкания</w:t>
      </w:r>
      <w:r w:rsidRPr="00D66C69">
        <w:rPr>
          <w:bCs/>
          <w:iCs/>
          <w:sz w:val="24"/>
          <w:szCs w:val="24"/>
        </w:rPr>
        <w:t>, индикаторов короткого замыкания, включая зону покрытия операторов сотовой связи, исходя из устойчивого покрытия сети оператора (не ниже – 80</w:t>
      </w:r>
      <w:r w:rsidR="000B1631" w:rsidRPr="00D66C69">
        <w:rPr>
          <w:bCs/>
          <w:iCs/>
          <w:sz w:val="24"/>
          <w:szCs w:val="24"/>
        </w:rPr>
        <w:t xml:space="preserve"> </w:t>
      </w:r>
      <w:proofErr w:type="spellStart"/>
      <w:r w:rsidRPr="00D66C69">
        <w:rPr>
          <w:bCs/>
          <w:iCs/>
          <w:sz w:val="24"/>
          <w:szCs w:val="24"/>
        </w:rPr>
        <w:t>dB</w:t>
      </w:r>
      <w:proofErr w:type="spellEnd"/>
      <w:r w:rsidRPr="00D66C69">
        <w:rPr>
          <w:bCs/>
          <w:iCs/>
          <w:sz w:val="24"/>
          <w:szCs w:val="24"/>
        </w:rPr>
        <w:t>).</w:t>
      </w:r>
    </w:p>
    <w:p w:rsidR="00E0667D" w:rsidRPr="00D66C69" w:rsidRDefault="00E0667D" w:rsidP="00E6634C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Предложения по строительству новых участков ЛЭП 6-10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СИП, в т</w:t>
      </w:r>
      <w:r w:rsidR="001C7A0A" w:rsidRPr="00D66C69">
        <w:rPr>
          <w:bCs/>
          <w:iCs/>
          <w:sz w:val="24"/>
          <w:szCs w:val="24"/>
        </w:rPr>
        <w:t>ом числе</w:t>
      </w:r>
      <w:r w:rsidRPr="00D66C69">
        <w:rPr>
          <w:bCs/>
          <w:iCs/>
          <w:sz w:val="24"/>
          <w:szCs w:val="24"/>
        </w:rPr>
        <w:t xml:space="preserve"> с учетом технологии СВЛ (самовосстанавливающаяся линия).</w:t>
      </w:r>
    </w:p>
    <w:p w:rsidR="00E0667D" w:rsidRPr="00D66C69" w:rsidRDefault="00E0667D" w:rsidP="00E6634C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Предложения по реконфигурации сети 6-10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 (изменение точек подключения отпаек, исключение из схемы существующих участков ВЛ 6-10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электроэнергии.</w:t>
      </w:r>
    </w:p>
    <w:p w:rsidR="00E0667D" w:rsidRPr="00D66C69" w:rsidRDefault="00E0667D" w:rsidP="00E6634C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lastRenderedPageBreak/>
        <w:t>Расчет целевых показателей надежности (SAIDI, SAIFI) реконструируемых ВЛ 6-10</w:t>
      </w:r>
      <w:r w:rsidR="000B1631" w:rsidRPr="00D66C69">
        <w:rPr>
          <w:bCs/>
          <w:iCs/>
          <w:sz w:val="24"/>
          <w:szCs w:val="24"/>
        </w:rPr>
        <w:t xml:space="preserve">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 и удельных показателей эффективности автоматизации.</w:t>
      </w:r>
    </w:p>
    <w:p w:rsidR="00E0667D" w:rsidRPr="00D66C69" w:rsidRDefault="00E0667D" w:rsidP="00E6634C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E0667D" w:rsidRPr="00D66C69" w:rsidRDefault="00E0667D" w:rsidP="00E6634C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Требования к содержанию графической части ОТР:</w:t>
      </w:r>
    </w:p>
    <w:p w:rsidR="00170F77" w:rsidRPr="00D66C69" w:rsidRDefault="00170F77" w:rsidP="00E6634C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На схеме автоматизации фидера приводится сводная таблица расчета показатели надежности SAIDI, SAIFI, рассчитанных по количеству ТП и по количеству точек поставки до и после установки элементов распределенной автоматизации, а также эффекты от установки в виде разности показателей надежности до и после установки (SAIDI, SAIFI) в единицах и в процентах от первоначальных значений.</w:t>
      </w:r>
    </w:p>
    <w:p w:rsidR="00170F77" w:rsidRPr="00D66C69" w:rsidRDefault="00170F77" w:rsidP="00E6634C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На схеме автоматизации фидера приводится сводная таблица необходимого объема реконструкции и нового строительства ЛЭП 6 -20 </w:t>
      </w:r>
      <w:proofErr w:type="spellStart"/>
      <w:r w:rsidRPr="00D66C69">
        <w:rPr>
          <w:bCs/>
          <w:iCs/>
          <w:sz w:val="24"/>
          <w:szCs w:val="24"/>
        </w:rPr>
        <w:t>кВ.</w:t>
      </w:r>
      <w:proofErr w:type="spellEnd"/>
    </w:p>
    <w:p w:rsidR="003B4825" w:rsidRPr="00D66C69" w:rsidRDefault="00E523E6" w:rsidP="00E6634C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Схему выполнить </w:t>
      </w:r>
      <w:r w:rsidR="008F488D" w:rsidRPr="00D66C69">
        <w:rPr>
          <w:bCs/>
          <w:iCs/>
          <w:sz w:val="24"/>
          <w:szCs w:val="24"/>
        </w:rPr>
        <w:t>согласно формату</w:t>
      </w:r>
      <w:r w:rsidR="002B793B" w:rsidRPr="00D66C69">
        <w:rPr>
          <w:bCs/>
          <w:iCs/>
          <w:sz w:val="24"/>
          <w:szCs w:val="24"/>
        </w:rPr>
        <w:t>, представленно</w:t>
      </w:r>
      <w:r w:rsidR="008F488D" w:rsidRPr="00D66C69">
        <w:rPr>
          <w:bCs/>
          <w:iCs/>
          <w:sz w:val="24"/>
          <w:szCs w:val="24"/>
        </w:rPr>
        <w:t>му</w:t>
      </w:r>
      <w:r w:rsidR="002B793B" w:rsidRPr="00D66C69">
        <w:rPr>
          <w:bCs/>
          <w:iCs/>
          <w:sz w:val="24"/>
          <w:szCs w:val="24"/>
        </w:rPr>
        <w:t xml:space="preserve"> в Приложении №2</w:t>
      </w:r>
      <w:r w:rsidRPr="00D66C69">
        <w:rPr>
          <w:bCs/>
          <w:iCs/>
          <w:sz w:val="24"/>
          <w:szCs w:val="24"/>
        </w:rPr>
        <w:t xml:space="preserve"> настоящего ТЗ.</w:t>
      </w:r>
    </w:p>
    <w:p w:rsidR="00B02AAB" w:rsidRPr="00D66C69" w:rsidRDefault="00B02AAB" w:rsidP="00E6634C">
      <w:pPr>
        <w:pStyle w:val="a3"/>
        <w:tabs>
          <w:tab w:val="left" w:pos="1701"/>
        </w:tabs>
        <w:spacing w:before="120" w:after="120"/>
        <w:ind w:left="709" w:firstLine="0"/>
        <w:jc w:val="both"/>
        <w:rPr>
          <w:bCs/>
          <w:iCs/>
          <w:sz w:val="24"/>
          <w:szCs w:val="24"/>
        </w:rPr>
      </w:pPr>
    </w:p>
    <w:p w:rsidR="00730DE3" w:rsidRPr="00D66C69" w:rsidRDefault="00730DE3" w:rsidP="00E6634C">
      <w:pPr>
        <w:pStyle w:val="a3"/>
        <w:numPr>
          <w:ilvl w:val="1"/>
          <w:numId w:val="16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4"/>
          <w:szCs w:val="24"/>
        </w:rPr>
      </w:pPr>
      <w:r w:rsidRPr="00D66C69">
        <w:rPr>
          <w:b/>
          <w:sz w:val="24"/>
          <w:szCs w:val="24"/>
        </w:rPr>
        <w:t xml:space="preserve">Требования к </w:t>
      </w:r>
      <w:r w:rsidR="00B12F56" w:rsidRPr="00D66C69">
        <w:rPr>
          <w:b/>
          <w:sz w:val="24"/>
          <w:szCs w:val="24"/>
        </w:rPr>
        <w:t xml:space="preserve">разделам </w:t>
      </w:r>
      <w:r w:rsidR="00D32097" w:rsidRPr="00D66C69">
        <w:rPr>
          <w:b/>
          <w:sz w:val="24"/>
          <w:szCs w:val="24"/>
        </w:rPr>
        <w:t>Документации</w:t>
      </w:r>
    </w:p>
    <w:p w:rsidR="00730DE3" w:rsidRPr="00D66C69" w:rsidRDefault="008515FF" w:rsidP="00E6634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Требования к пояснительной записке</w:t>
      </w:r>
      <w:r w:rsidR="00B12F56" w:rsidRPr="00D66C69">
        <w:rPr>
          <w:sz w:val="24"/>
          <w:szCs w:val="24"/>
        </w:rPr>
        <w:t xml:space="preserve"> </w:t>
      </w:r>
      <w:r w:rsidR="00D32097" w:rsidRPr="00D66C69">
        <w:rPr>
          <w:sz w:val="24"/>
          <w:szCs w:val="24"/>
        </w:rPr>
        <w:t>Документации</w:t>
      </w:r>
      <w:r w:rsidR="00B47074" w:rsidRPr="00D66C69">
        <w:rPr>
          <w:sz w:val="24"/>
          <w:szCs w:val="24"/>
        </w:rPr>
        <w:t>:</w:t>
      </w:r>
    </w:p>
    <w:p w:rsidR="00730DE3" w:rsidRPr="00D66C69" w:rsidRDefault="00730DE3" w:rsidP="00E6634C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реквизиты документов, на основании которых принято решение о разработке </w:t>
      </w:r>
      <w:r w:rsidR="00D32097" w:rsidRPr="00D66C69">
        <w:rPr>
          <w:sz w:val="24"/>
          <w:szCs w:val="24"/>
        </w:rPr>
        <w:t>Документации</w:t>
      </w:r>
      <w:r w:rsidRPr="00D66C69">
        <w:rPr>
          <w:sz w:val="24"/>
          <w:szCs w:val="24"/>
        </w:rPr>
        <w:t>;</w:t>
      </w:r>
    </w:p>
    <w:p w:rsidR="00730DE3" w:rsidRPr="00D66C69" w:rsidRDefault="00730DE3" w:rsidP="00E6634C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исходные данные и условия для подготовки </w:t>
      </w:r>
      <w:r w:rsidR="00D32097" w:rsidRPr="00D66C69">
        <w:rPr>
          <w:sz w:val="24"/>
          <w:szCs w:val="24"/>
        </w:rPr>
        <w:t>Документации</w:t>
      </w:r>
      <w:r w:rsidRPr="00D66C69">
        <w:rPr>
          <w:sz w:val="24"/>
          <w:szCs w:val="24"/>
        </w:rPr>
        <w:t>;</w:t>
      </w:r>
    </w:p>
    <w:p w:rsidR="00730DE3" w:rsidRPr="00D66C69" w:rsidRDefault="00730DE3" w:rsidP="00E6634C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сведения о климатической и географической характеристике района, на территории котор</w:t>
      </w:r>
      <w:r w:rsidR="00CA4839" w:rsidRPr="00D66C69">
        <w:rPr>
          <w:sz w:val="24"/>
          <w:szCs w:val="24"/>
        </w:rPr>
        <w:t xml:space="preserve">ого предполагается осуществлять </w:t>
      </w:r>
      <w:r w:rsidRPr="00D66C69">
        <w:rPr>
          <w:sz w:val="24"/>
          <w:szCs w:val="24"/>
        </w:rPr>
        <w:t xml:space="preserve">строительство/реконструкцию </w:t>
      </w:r>
      <w:r w:rsidRPr="00D66C69">
        <w:rPr>
          <w:bCs/>
          <w:sz w:val="24"/>
          <w:szCs w:val="24"/>
        </w:rPr>
        <w:t>объекта (</w:t>
      </w:r>
      <w:proofErr w:type="spellStart"/>
      <w:r w:rsidRPr="00D66C69">
        <w:rPr>
          <w:bCs/>
          <w:sz w:val="24"/>
          <w:szCs w:val="24"/>
        </w:rPr>
        <w:t>ов</w:t>
      </w:r>
      <w:proofErr w:type="spellEnd"/>
      <w:r w:rsidRPr="00D66C69">
        <w:rPr>
          <w:bCs/>
          <w:sz w:val="24"/>
          <w:szCs w:val="24"/>
        </w:rPr>
        <w:t>) ра</w:t>
      </w:r>
      <w:r w:rsidR="00CA4839" w:rsidRPr="00D66C69">
        <w:rPr>
          <w:bCs/>
          <w:sz w:val="24"/>
          <w:szCs w:val="24"/>
        </w:rPr>
        <w:t xml:space="preserve">спределительной сети 10 (6) </w:t>
      </w:r>
      <w:proofErr w:type="spellStart"/>
      <w:r w:rsidR="00CA4839" w:rsidRPr="00D66C69">
        <w:rPr>
          <w:bCs/>
          <w:sz w:val="24"/>
          <w:szCs w:val="24"/>
        </w:rPr>
        <w:t>кВ</w:t>
      </w:r>
      <w:proofErr w:type="spellEnd"/>
      <w:r w:rsidR="00CA4839" w:rsidRPr="00D66C69">
        <w:rPr>
          <w:bCs/>
          <w:sz w:val="24"/>
          <w:szCs w:val="24"/>
        </w:rPr>
        <w:t xml:space="preserve"> (при проектировании учитывать </w:t>
      </w:r>
      <w:r w:rsidRPr="00D66C69">
        <w:rPr>
          <w:sz w:val="24"/>
          <w:szCs w:val="24"/>
        </w:rPr>
        <w:t>карты климатического районирования по ветру, гололеду и ветровой нагрузке при гололеде</w:t>
      </w:r>
      <w:r w:rsidR="00A36903" w:rsidRPr="00D66C69">
        <w:rPr>
          <w:sz w:val="24"/>
          <w:szCs w:val="24"/>
        </w:rPr>
        <w:t xml:space="preserve"> </w:t>
      </w:r>
      <w:r w:rsidR="00491F7A" w:rsidRPr="00D66C69">
        <w:rPr>
          <w:sz w:val="24"/>
          <w:szCs w:val="24"/>
        </w:rPr>
        <w:t>Кировской</w:t>
      </w:r>
      <w:r w:rsidRPr="00D66C69">
        <w:rPr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D66C69">
        <w:rPr>
          <w:sz w:val="24"/>
          <w:szCs w:val="24"/>
        </w:rPr>
        <w:t xml:space="preserve"> обосновании и согласованием с Ф</w:t>
      </w:r>
      <w:r w:rsidRPr="00D66C69">
        <w:rPr>
          <w:sz w:val="24"/>
          <w:szCs w:val="24"/>
        </w:rPr>
        <w:t>илиалом;</w:t>
      </w:r>
    </w:p>
    <w:p w:rsidR="00730DE3" w:rsidRPr="00D66C69" w:rsidRDefault="00730DE3" w:rsidP="00E6634C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сведения о проектируемых объектах </w:t>
      </w:r>
      <w:r w:rsidR="00B02AAB" w:rsidRPr="00D66C69">
        <w:rPr>
          <w:sz w:val="24"/>
          <w:szCs w:val="24"/>
        </w:rPr>
        <w:t xml:space="preserve">нового строительства </w:t>
      </w:r>
      <w:r w:rsidRPr="00D66C69">
        <w:rPr>
          <w:bCs/>
          <w:sz w:val="24"/>
          <w:szCs w:val="24"/>
        </w:rPr>
        <w:t>распределительной сети</w:t>
      </w:r>
      <w:r w:rsidR="00B02AAB" w:rsidRPr="00D66C69">
        <w:rPr>
          <w:bCs/>
          <w:sz w:val="24"/>
          <w:szCs w:val="24"/>
        </w:rPr>
        <w:t xml:space="preserve"> </w:t>
      </w:r>
      <w:r w:rsidRPr="00D66C69">
        <w:rPr>
          <w:sz w:val="24"/>
          <w:szCs w:val="24"/>
        </w:rPr>
        <w:t>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:rsidR="00730DE3" w:rsidRPr="00D66C69" w:rsidRDefault="00730DE3" w:rsidP="00E6634C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D66C69" w:rsidRDefault="00730DE3" w:rsidP="00E6634C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730DE3" w:rsidRPr="00D66C69" w:rsidRDefault="00730DE3" w:rsidP="00E6634C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D66C69">
        <w:rPr>
          <w:bCs/>
          <w:sz w:val="24"/>
          <w:szCs w:val="24"/>
        </w:rPr>
        <w:t xml:space="preserve">распределительной сети </w:t>
      </w:r>
      <w:r w:rsidRPr="00D66C69">
        <w:rPr>
          <w:sz w:val="24"/>
          <w:szCs w:val="24"/>
        </w:rPr>
        <w:t>(категория, протяженность, проектная мощность, пропускная способность и др.);</w:t>
      </w:r>
    </w:p>
    <w:p w:rsidR="00730DE3" w:rsidRPr="00D66C69" w:rsidRDefault="00730DE3" w:rsidP="00E6634C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D66C69" w:rsidRDefault="00730DE3" w:rsidP="00E6634C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сведения о примененных инновационных решениях. Текстовая часть пояснительной записки к </w:t>
      </w:r>
      <w:r w:rsidR="00D32097" w:rsidRPr="00D66C69">
        <w:rPr>
          <w:sz w:val="24"/>
          <w:szCs w:val="24"/>
        </w:rPr>
        <w:t>Документации</w:t>
      </w:r>
      <w:r w:rsidRPr="00D66C69">
        <w:rPr>
          <w:sz w:val="24"/>
          <w:szCs w:val="24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</w:t>
      </w:r>
      <w:r w:rsidR="003C2F9D" w:rsidRPr="00D66C69">
        <w:rPr>
          <w:sz w:val="24"/>
          <w:szCs w:val="24"/>
        </w:rPr>
        <w:t>Документации</w:t>
      </w:r>
      <w:r w:rsidR="00B02AAB" w:rsidRPr="00D66C69">
        <w:rPr>
          <w:sz w:val="24"/>
          <w:szCs w:val="24"/>
        </w:rPr>
        <w:t>;</w:t>
      </w:r>
    </w:p>
    <w:p w:rsidR="00730DE3" w:rsidRPr="00D66C69" w:rsidRDefault="00730DE3" w:rsidP="00E6634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мероприятия по охране окружающей среды;</w:t>
      </w:r>
    </w:p>
    <w:p w:rsidR="00730DE3" w:rsidRPr="00D66C69" w:rsidRDefault="00730DE3" w:rsidP="00E6634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мероприятия по обеспечению пожарной безопасности;</w:t>
      </w:r>
    </w:p>
    <w:p w:rsidR="00730DE3" w:rsidRPr="00D66C69" w:rsidRDefault="00730DE3" w:rsidP="00E6634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lastRenderedPageBreak/>
        <w:t>мероприятия по обеспечению соблюдения требований энергетической эффективности;</w:t>
      </w:r>
    </w:p>
    <w:p w:rsidR="00707E82" w:rsidRPr="00D66C69" w:rsidRDefault="00730DE3" w:rsidP="00E6634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 w:rsidRPr="00D66C69">
        <w:rPr>
          <w:sz w:val="24"/>
          <w:szCs w:val="24"/>
        </w:rPr>
        <w:t>ложенных в границах таких зон»)</w:t>
      </w:r>
      <w:r w:rsidRPr="00D66C69">
        <w:rPr>
          <w:sz w:val="24"/>
          <w:szCs w:val="24"/>
        </w:rPr>
        <w:t>.</w:t>
      </w:r>
    </w:p>
    <w:p w:rsidR="00AF2270" w:rsidRPr="00D66C69" w:rsidRDefault="008515FF" w:rsidP="00E6634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Требования к графической части</w:t>
      </w:r>
      <w:r w:rsidR="00B12F56" w:rsidRPr="00D66C69">
        <w:rPr>
          <w:sz w:val="24"/>
          <w:szCs w:val="24"/>
        </w:rPr>
        <w:t xml:space="preserve"> </w:t>
      </w:r>
      <w:r w:rsidR="00D32097" w:rsidRPr="00D66C69">
        <w:rPr>
          <w:sz w:val="24"/>
          <w:szCs w:val="24"/>
        </w:rPr>
        <w:t>Документации</w:t>
      </w:r>
      <w:r w:rsidR="00AF2270" w:rsidRPr="00D66C69">
        <w:rPr>
          <w:sz w:val="24"/>
          <w:szCs w:val="24"/>
        </w:rPr>
        <w:t>:</w:t>
      </w:r>
    </w:p>
    <w:p w:rsidR="00AF2270" w:rsidRPr="00D66C69" w:rsidRDefault="00AF2270" w:rsidP="00E6634C">
      <w:pPr>
        <w:spacing w:before="120" w:after="120"/>
        <w:ind w:firstLine="709"/>
        <w:contextualSpacing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В рамках проектирования разработать:</w:t>
      </w:r>
    </w:p>
    <w:p w:rsidR="00AF2270" w:rsidRPr="00D66C69" w:rsidRDefault="00AF2270" w:rsidP="00E6634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схему нормального режима </w:t>
      </w:r>
      <w:r w:rsidR="00B02AAB" w:rsidRPr="00D66C69">
        <w:rPr>
          <w:sz w:val="24"/>
          <w:szCs w:val="24"/>
        </w:rPr>
        <w:t>ЛЭП</w:t>
      </w:r>
      <w:r w:rsidRPr="00D66C69">
        <w:rPr>
          <w:sz w:val="24"/>
          <w:szCs w:val="24"/>
        </w:rPr>
        <w:t xml:space="preserve"> и </w:t>
      </w:r>
      <w:proofErr w:type="spellStart"/>
      <w:r w:rsidRPr="00D66C69">
        <w:rPr>
          <w:sz w:val="24"/>
          <w:szCs w:val="24"/>
        </w:rPr>
        <w:t>поопорную</w:t>
      </w:r>
      <w:proofErr w:type="spellEnd"/>
      <w:r w:rsidRPr="00D66C69">
        <w:rPr>
          <w:sz w:val="24"/>
          <w:szCs w:val="24"/>
        </w:rPr>
        <w:t xml:space="preserve"> схему (для </w:t>
      </w:r>
      <w:r w:rsidR="00B02AAB" w:rsidRPr="00D66C69">
        <w:rPr>
          <w:sz w:val="24"/>
          <w:szCs w:val="24"/>
        </w:rPr>
        <w:t>строящихся участков</w:t>
      </w:r>
      <w:r w:rsidRPr="00D66C69">
        <w:rPr>
          <w:sz w:val="24"/>
          <w:szCs w:val="24"/>
        </w:rPr>
        <w:t>);</w:t>
      </w:r>
    </w:p>
    <w:p w:rsidR="00AF2270" w:rsidRPr="00D66C69" w:rsidRDefault="00AF2270" w:rsidP="00E6634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план трассы, профили переходов через инженерные коммуникации, ведомости опор, фундаментов;</w:t>
      </w:r>
    </w:p>
    <w:p w:rsidR="00AF2270" w:rsidRPr="00D66C69" w:rsidRDefault="00AF2270" w:rsidP="00E6634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установочные чертежи опор ВЛ </w:t>
      </w:r>
      <w:r w:rsidR="00B02AAB" w:rsidRPr="00D66C69">
        <w:rPr>
          <w:sz w:val="24"/>
          <w:szCs w:val="24"/>
        </w:rPr>
        <w:t>6-10</w:t>
      </w:r>
      <w:r w:rsidRPr="00D66C69">
        <w:rPr>
          <w:sz w:val="24"/>
          <w:szCs w:val="24"/>
        </w:rPr>
        <w:t xml:space="preserve"> </w:t>
      </w:r>
      <w:proofErr w:type="spellStart"/>
      <w:r w:rsidRPr="00D66C69">
        <w:rPr>
          <w:sz w:val="24"/>
          <w:szCs w:val="24"/>
        </w:rPr>
        <w:t>кВ</w:t>
      </w:r>
      <w:proofErr w:type="spellEnd"/>
      <w:r w:rsidRPr="00D66C69">
        <w:rPr>
          <w:sz w:val="24"/>
          <w:szCs w:val="24"/>
        </w:rPr>
        <w:t xml:space="preserve"> (в </w:t>
      </w:r>
      <w:proofErr w:type="spellStart"/>
      <w:r w:rsidRPr="00D66C69">
        <w:rPr>
          <w:sz w:val="24"/>
          <w:szCs w:val="24"/>
        </w:rPr>
        <w:t>т.ч</w:t>
      </w:r>
      <w:proofErr w:type="spellEnd"/>
      <w:r w:rsidRPr="00D66C69">
        <w:rPr>
          <w:sz w:val="24"/>
          <w:szCs w:val="24"/>
        </w:rPr>
        <w:t>. отдельных э</w:t>
      </w:r>
      <w:r w:rsidR="00707E82" w:rsidRPr="00D66C69">
        <w:rPr>
          <w:sz w:val="24"/>
          <w:szCs w:val="24"/>
        </w:rPr>
        <w:t>лементов и узлов опор)</w:t>
      </w:r>
      <w:r w:rsidR="008C51A3" w:rsidRPr="00D66C69">
        <w:rPr>
          <w:bCs/>
          <w:iCs/>
          <w:sz w:val="24"/>
          <w:szCs w:val="24"/>
        </w:rPr>
        <w:t xml:space="preserve"> с оборудованием распределенной автоматизации</w:t>
      </w:r>
      <w:r w:rsidR="00707E82" w:rsidRPr="00D66C69">
        <w:rPr>
          <w:sz w:val="24"/>
          <w:szCs w:val="24"/>
        </w:rPr>
        <w:t>;</w:t>
      </w:r>
    </w:p>
    <w:p w:rsidR="00AF2270" w:rsidRPr="00D66C69" w:rsidRDefault="00AF2270" w:rsidP="00E6634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D66C69">
        <w:rPr>
          <w:sz w:val="24"/>
          <w:szCs w:val="24"/>
        </w:rPr>
        <w:t>зануления</w:t>
      </w:r>
      <w:proofErr w:type="spellEnd"/>
      <w:r w:rsidRPr="00D66C69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D66C69" w:rsidRDefault="006A0A7A" w:rsidP="00E6634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bCs/>
          <w:iCs/>
          <w:sz w:val="24"/>
          <w:szCs w:val="24"/>
        </w:rPr>
        <w:t>к</w:t>
      </w:r>
      <w:r w:rsidR="00AF2270" w:rsidRPr="00D66C69">
        <w:rPr>
          <w:bCs/>
          <w:iCs/>
          <w:sz w:val="24"/>
          <w:szCs w:val="24"/>
        </w:rPr>
        <w:t xml:space="preserve">арта </w:t>
      </w:r>
      <w:proofErr w:type="spellStart"/>
      <w:r w:rsidR="00AF2270" w:rsidRPr="00D66C69">
        <w:rPr>
          <w:bCs/>
          <w:iCs/>
          <w:sz w:val="24"/>
          <w:szCs w:val="24"/>
        </w:rPr>
        <w:t>уставок</w:t>
      </w:r>
      <w:proofErr w:type="spellEnd"/>
      <w:r w:rsidR="00AF2270" w:rsidRPr="00D66C69">
        <w:rPr>
          <w:bCs/>
          <w:iCs/>
          <w:sz w:val="24"/>
          <w:szCs w:val="24"/>
        </w:rPr>
        <w:t xml:space="preserve"> релейной защиты и автоматики на схеме нормального режима автоматизированной сет</w:t>
      </w:r>
      <w:r w:rsidR="00707E82" w:rsidRPr="00D66C69">
        <w:rPr>
          <w:bCs/>
          <w:iCs/>
          <w:sz w:val="24"/>
          <w:szCs w:val="24"/>
        </w:rPr>
        <w:t xml:space="preserve">и 6-10 </w:t>
      </w:r>
      <w:proofErr w:type="spellStart"/>
      <w:r w:rsidR="00707E82" w:rsidRPr="00D66C69">
        <w:rPr>
          <w:bCs/>
          <w:iCs/>
          <w:sz w:val="24"/>
          <w:szCs w:val="24"/>
        </w:rPr>
        <w:t>кВ</w:t>
      </w:r>
      <w:proofErr w:type="spellEnd"/>
      <w:r w:rsidR="00707E82" w:rsidRPr="00D66C69">
        <w:rPr>
          <w:bCs/>
          <w:iCs/>
          <w:sz w:val="24"/>
          <w:szCs w:val="24"/>
        </w:rPr>
        <w:t>;</w:t>
      </w:r>
    </w:p>
    <w:p w:rsidR="006A0A7A" w:rsidRPr="00D66C69" w:rsidRDefault="00707E82" w:rsidP="00E6634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структурные схемы сети связи, в </w:t>
      </w:r>
      <w:proofErr w:type="spellStart"/>
      <w:r w:rsidRPr="00D66C69">
        <w:rPr>
          <w:bCs/>
          <w:iCs/>
          <w:sz w:val="24"/>
          <w:szCs w:val="24"/>
        </w:rPr>
        <w:t>т.ч</w:t>
      </w:r>
      <w:proofErr w:type="spellEnd"/>
      <w:r w:rsidRPr="00D66C69">
        <w:rPr>
          <w:bCs/>
          <w:iCs/>
          <w:sz w:val="24"/>
          <w:szCs w:val="24"/>
        </w:rPr>
        <w:t>. при необходимости (</w:t>
      </w:r>
      <w:r w:rsidRPr="00D66C69">
        <w:rPr>
          <w:i/>
          <w:sz w:val="24"/>
          <w:szCs w:val="24"/>
        </w:rPr>
        <w:t>при соответствующем обосновании</w:t>
      </w:r>
      <w:r w:rsidRPr="00D66C69">
        <w:rPr>
          <w:bCs/>
          <w:iCs/>
          <w:sz w:val="24"/>
          <w:szCs w:val="24"/>
        </w:rPr>
        <w:t>) схемы организации каналов связи;</w:t>
      </w:r>
    </w:p>
    <w:p w:rsidR="006A0A7A" w:rsidRPr="00D66C69" w:rsidRDefault="006A0A7A" w:rsidP="00E6634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план трассы на действующем </w:t>
      </w:r>
      <w:proofErr w:type="spellStart"/>
      <w:r w:rsidRPr="00D66C69">
        <w:rPr>
          <w:sz w:val="24"/>
          <w:szCs w:val="24"/>
        </w:rPr>
        <w:t>топоматериале</w:t>
      </w:r>
      <w:proofErr w:type="spellEnd"/>
      <w:r w:rsidRPr="00D66C69">
        <w:rPr>
          <w:sz w:val="24"/>
          <w:szCs w:val="24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ведомости опор</w:t>
      </w:r>
      <w:r w:rsidR="0024218F" w:rsidRPr="00D66C69">
        <w:rPr>
          <w:sz w:val="24"/>
          <w:szCs w:val="24"/>
        </w:rPr>
        <w:t>;</w:t>
      </w:r>
      <w:r w:rsidRPr="00D66C69">
        <w:rPr>
          <w:sz w:val="24"/>
          <w:szCs w:val="24"/>
        </w:rPr>
        <w:t xml:space="preserve"> </w:t>
      </w:r>
    </w:p>
    <w:p w:rsidR="006A0A7A" w:rsidRPr="00D66C69" w:rsidRDefault="006A0A7A" w:rsidP="00E6634C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чертежи конструктивных решений ВЛ,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D66C69">
        <w:rPr>
          <w:sz w:val="24"/>
          <w:szCs w:val="24"/>
        </w:rPr>
        <w:t>реклоузер</w:t>
      </w:r>
      <w:proofErr w:type="spellEnd"/>
      <w:r w:rsidRPr="00D66C69">
        <w:rPr>
          <w:sz w:val="24"/>
          <w:szCs w:val="24"/>
        </w:rPr>
        <w:t>, ИКЗ</w:t>
      </w:r>
      <w:r w:rsidR="0024218F" w:rsidRPr="00D66C69">
        <w:rPr>
          <w:sz w:val="24"/>
          <w:szCs w:val="24"/>
        </w:rPr>
        <w:t>);</w:t>
      </w:r>
    </w:p>
    <w:p w:rsidR="006A0A7A" w:rsidRPr="00D66C69" w:rsidRDefault="006A0A7A" w:rsidP="00E6634C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6A0A7A" w:rsidRPr="00D66C69" w:rsidRDefault="006A0A7A" w:rsidP="00E6634C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6A0A7A" w:rsidRPr="00D66C69" w:rsidRDefault="006A0A7A" w:rsidP="00E6634C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D66C69" w:rsidRDefault="006A0A7A" w:rsidP="00E6634C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схемы </w:t>
      </w:r>
      <w:r w:rsidR="008C51A3" w:rsidRPr="00D66C69">
        <w:rPr>
          <w:bCs/>
          <w:iCs/>
          <w:sz w:val="24"/>
          <w:szCs w:val="24"/>
        </w:rPr>
        <w:t>за</w:t>
      </w:r>
      <w:r w:rsidRPr="00D66C69">
        <w:rPr>
          <w:bCs/>
          <w:iCs/>
          <w:sz w:val="24"/>
          <w:szCs w:val="24"/>
        </w:rPr>
        <w:t>крепления опор (при необходимости);</w:t>
      </w:r>
    </w:p>
    <w:p w:rsidR="006A0A7A" w:rsidRPr="00D66C69" w:rsidRDefault="006A0A7A" w:rsidP="00E6634C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профили пересечений с инженерными коммуникациями;</w:t>
      </w:r>
    </w:p>
    <w:p w:rsidR="006A0A7A" w:rsidRPr="00D66C69" w:rsidRDefault="006A0A7A" w:rsidP="00E6634C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схемы узлов перехода с </w:t>
      </w:r>
      <w:r w:rsidR="0024218F" w:rsidRPr="00D66C69">
        <w:rPr>
          <w:bCs/>
          <w:iCs/>
          <w:sz w:val="24"/>
          <w:szCs w:val="24"/>
        </w:rPr>
        <w:t>кабельной</w:t>
      </w:r>
      <w:r w:rsidRPr="00D66C69">
        <w:rPr>
          <w:bCs/>
          <w:iCs/>
          <w:sz w:val="24"/>
          <w:szCs w:val="24"/>
        </w:rPr>
        <w:t xml:space="preserve"> линии на воздушную линию;</w:t>
      </w:r>
    </w:p>
    <w:p w:rsidR="006A0A7A" w:rsidRPr="00D66C69" w:rsidRDefault="006A0A7A" w:rsidP="00E6634C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чертежи заземляющих устройств</w:t>
      </w:r>
      <w:r w:rsidR="008C51A3" w:rsidRPr="00D66C69">
        <w:rPr>
          <w:bCs/>
          <w:iCs/>
          <w:sz w:val="24"/>
          <w:szCs w:val="24"/>
        </w:rPr>
        <w:t xml:space="preserve"> опор ВЛ</w:t>
      </w:r>
      <w:r w:rsidRPr="00D66C69">
        <w:rPr>
          <w:bCs/>
          <w:iCs/>
          <w:sz w:val="24"/>
          <w:szCs w:val="24"/>
        </w:rPr>
        <w:t>;</w:t>
      </w:r>
    </w:p>
    <w:p w:rsidR="006A0A7A" w:rsidRPr="00D66C69" w:rsidRDefault="006A0A7A" w:rsidP="00E6634C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D66C69">
        <w:rPr>
          <w:sz w:val="24"/>
          <w:szCs w:val="24"/>
        </w:rPr>
        <w:t>однолинейная схема площадного объекта;</w:t>
      </w:r>
    </w:p>
    <w:p w:rsidR="00EB3361" w:rsidRPr="00D66C69" w:rsidRDefault="006A0A7A" w:rsidP="00E6634C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к</w:t>
      </w:r>
      <w:r w:rsidRPr="00D66C69">
        <w:rPr>
          <w:sz w:val="24"/>
          <w:szCs w:val="24"/>
        </w:rPr>
        <w:t>омпоновочные и электротехнические решения площадного объекта.</w:t>
      </w:r>
    </w:p>
    <w:p w:rsidR="008F488D" w:rsidRPr="00D66C69" w:rsidRDefault="008F488D" w:rsidP="00E6634C">
      <w:pPr>
        <w:tabs>
          <w:tab w:val="left" w:pos="0"/>
          <w:tab w:val="left" w:pos="993"/>
        </w:tabs>
        <w:suppressAutoHyphens w:val="0"/>
        <w:spacing w:before="120" w:after="120"/>
        <w:jc w:val="both"/>
        <w:rPr>
          <w:sz w:val="24"/>
          <w:szCs w:val="24"/>
          <w:highlight w:val="yellow"/>
        </w:rPr>
      </w:pPr>
    </w:p>
    <w:p w:rsidR="00E606ED" w:rsidRPr="00D66C69" w:rsidRDefault="00707E82" w:rsidP="00E6634C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4"/>
          <w:szCs w:val="24"/>
        </w:rPr>
      </w:pPr>
      <w:r w:rsidRPr="00D66C69">
        <w:rPr>
          <w:b/>
          <w:bCs/>
          <w:sz w:val="24"/>
          <w:szCs w:val="24"/>
        </w:rPr>
        <w:t>Спецификация оборудования, изделий и материалов, опросные листы</w:t>
      </w:r>
      <w:r w:rsidR="0024218F" w:rsidRPr="00D66C69">
        <w:rPr>
          <w:b/>
          <w:bCs/>
          <w:sz w:val="24"/>
          <w:szCs w:val="24"/>
        </w:rPr>
        <w:t>.</w:t>
      </w:r>
    </w:p>
    <w:p w:rsidR="00E606ED" w:rsidRPr="00D66C69" w:rsidRDefault="00707E82" w:rsidP="00E6634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В спецификации предусмотреть, </w:t>
      </w:r>
      <w:r w:rsidRPr="00D66C69">
        <w:rPr>
          <w:color w:val="000000"/>
          <w:sz w:val="24"/>
          <w:szCs w:val="24"/>
        </w:rPr>
        <w:t>при соответствующем обосновании,</w:t>
      </w:r>
      <w:r w:rsidRPr="00D66C69">
        <w:rPr>
          <w:bCs/>
          <w:iCs/>
          <w:sz w:val="24"/>
          <w:szCs w:val="24"/>
        </w:rPr>
        <w:t xml:space="preserve"> ЗИП и аварийный резерв.</w:t>
      </w:r>
    </w:p>
    <w:p w:rsidR="00E606ED" w:rsidRPr="00D66C69" w:rsidRDefault="00707E82" w:rsidP="00E6634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bCs/>
          <w:iCs/>
          <w:sz w:val="24"/>
          <w:szCs w:val="24"/>
        </w:rPr>
        <w:lastRenderedPageBreak/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</w:t>
      </w:r>
      <w:r w:rsidR="008401C8" w:rsidRPr="00D66C69">
        <w:rPr>
          <w:bCs/>
          <w:iCs/>
          <w:sz w:val="24"/>
          <w:szCs w:val="24"/>
        </w:rPr>
        <w:t xml:space="preserve"> </w:t>
      </w:r>
      <w:r w:rsidRPr="00D66C69">
        <w:rPr>
          <w:bCs/>
          <w:iCs/>
          <w:sz w:val="24"/>
          <w:szCs w:val="24"/>
        </w:rPr>
        <w:t>«Россети» от 09.11.2019 года №501р «Об утверждении требований к информационным знакам».</w:t>
      </w:r>
    </w:p>
    <w:p w:rsidR="00707E82" w:rsidRPr="00D66C69" w:rsidRDefault="00707E82" w:rsidP="00E6634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bCs/>
          <w:iCs/>
          <w:sz w:val="24"/>
          <w:szCs w:val="24"/>
        </w:rPr>
        <w:t>Выполнить опросные листы на основные материалы и оборудование.</w:t>
      </w:r>
    </w:p>
    <w:p w:rsidR="00741A43" w:rsidRPr="00D66C69" w:rsidRDefault="00741A43" w:rsidP="00E6634C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4"/>
          <w:szCs w:val="24"/>
        </w:rPr>
      </w:pPr>
    </w:p>
    <w:p w:rsidR="00E606ED" w:rsidRPr="00D66C69" w:rsidRDefault="00707E82" w:rsidP="00E6634C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4"/>
          <w:szCs w:val="24"/>
        </w:rPr>
      </w:pPr>
      <w:r w:rsidRPr="00D66C69">
        <w:rPr>
          <w:b/>
          <w:bCs/>
          <w:sz w:val="24"/>
          <w:szCs w:val="24"/>
        </w:rPr>
        <w:t>Требования к сметной документации</w:t>
      </w:r>
      <w:r w:rsidR="00B04F62" w:rsidRPr="00D66C69">
        <w:rPr>
          <w:b/>
          <w:bCs/>
          <w:sz w:val="24"/>
          <w:szCs w:val="24"/>
        </w:rPr>
        <w:t>.</w:t>
      </w:r>
    </w:p>
    <w:p w:rsidR="00E606ED" w:rsidRPr="00D66C69" w:rsidRDefault="00707E82" w:rsidP="00E6634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color w:val="000000"/>
          <w:sz w:val="24"/>
          <w:szCs w:val="24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D66C69" w:rsidRDefault="0048084E" w:rsidP="00E6634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bCs/>
          <w:iCs/>
          <w:sz w:val="24"/>
          <w:szCs w:val="24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D66C69">
        <w:rPr>
          <w:bCs/>
          <w:iCs/>
          <w:sz w:val="24"/>
          <w:szCs w:val="24"/>
        </w:rPr>
        <w:t>пр</w:t>
      </w:r>
      <w:proofErr w:type="spellEnd"/>
      <w:r w:rsidRPr="00D66C69">
        <w:rPr>
          <w:bCs/>
          <w:iCs/>
          <w:sz w:val="24"/>
          <w:szCs w:val="24"/>
        </w:rPr>
        <w:t xml:space="preserve"> и действующей на территории РФ сметно-нормативной базой</w:t>
      </w:r>
      <w:r w:rsidR="00962BC3" w:rsidRPr="00D66C69">
        <w:rPr>
          <w:bCs/>
          <w:iCs/>
          <w:sz w:val="24"/>
          <w:szCs w:val="24"/>
        </w:rPr>
        <w:t>.</w:t>
      </w:r>
    </w:p>
    <w:p w:rsidR="00E606ED" w:rsidRPr="00D66C69" w:rsidRDefault="0048084E" w:rsidP="00E6634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color w:val="000000"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 w:rsidR="0037010B" w:rsidRPr="00D66C69">
        <w:rPr>
          <w:color w:val="000000"/>
          <w:sz w:val="24"/>
          <w:szCs w:val="24"/>
        </w:rPr>
        <w:t>.</w:t>
      </w:r>
    </w:p>
    <w:p w:rsidR="00E606ED" w:rsidRPr="00D66C69" w:rsidRDefault="00707E82" w:rsidP="00E6634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bCs/>
          <w:iCs/>
          <w:sz w:val="24"/>
          <w:szCs w:val="24"/>
        </w:rPr>
        <w:t>С</w:t>
      </w:r>
      <w:r w:rsidRPr="00D66C69">
        <w:rPr>
          <w:sz w:val="24"/>
          <w:szCs w:val="24"/>
        </w:rPr>
        <w:t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</w:t>
      </w:r>
      <w:r w:rsidR="0037010B" w:rsidRPr="00D66C69">
        <w:rPr>
          <w:sz w:val="24"/>
          <w:szCs w:val="24"/>
        </w:rPr>
        <w:t>ода</w:t>
      </w:r>
      <w:r w:rsidRPr="00D66C69">
        <w:rPr>
          <w:sz w:val="24"/>
          <w:szCs w:val="24"/>
        </w:rPr>
        <w:t xml:space="preserve"> и в текущем уровне цен, </w:t>
      </w:r>
      <w:r w:rsidRPr="00D66C69">
        <w:rPr>
          <w:color w:val="000000"/>
          <w:sz w:val="24"/>
          <w:szCs w:val="24"/>
        </w:rPr>
        <w:t>сложившемся ко времени составления смет</w:t>
      </w:r>
      <w:r w:rsidRPr="00D66C69">
        <w:rPr>
          <w:sz w:val="24"/>
          <w:szCs w:val="24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E606ED" w:rsidRPr="00D66C69" w:rsidRDefault="00707E82" w:rsidP="00E6634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«Сметная документация».</w:t>
      </w:r>
    </w:p>
    <w:p w:rsidR="00E606ED" w:rsidRPr="00D66C69" w:rsidRDefault="00707E82" w:rsidP="00E6634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bCs/>
          <w:iCs/>
          <w:sz w:val="24"/>
          <w:szCs w:val="24"/>
        </w:rPr>
        <w:t>Стоимость</w:t>
      </w:r>
      <w:r w:rsidR="00D10FE9" w:rsidRPr="00D66C69">
        <w:rPr>
          <w:bCs/>
          <w:iCs/>
          <w:sz w:val="24"/>
          <w:szCs w:val="24"/>
        </w:rPr>
        <w:t xml:space="preserve"> оборудования и материалов</w:t>
      </w:r>
      <w:r w:rsidRPr="00D66C69">
        <w:rPr>
          <w:bCs/>
          <w:iCs/>
          <w:sz w:val="24"/>
          <w:szCs w:val="24"/>
        </w:rPr>
        <w:t>, учтенны</w:t>
      </w:r>
      <w:r w:rsidR="00422019" w:rsidRPr="00D66C69">
        <w:rPr>
          <w:bCs/>
          <w:iCs/>
          <w:sz w:val="24"/>
          <w:szCs w:val="24"/>
        </w:rPr>
        <w:t>е</w:t>
      </w:r>
      <w:r w:rsidRPr="00D66C69">
        <w:rPr>
          <w:bCs/>
          <w:iCs/>
          <w:sz w:val="24"/>
          <w:szCs w:val="24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D66C69" w:rsidRDefault="00962BC3" w:rsidP="00E6634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не менее чем от 3-х потенциальных </w:t>
      </w:r>
      <w:r w:rsidR="0048084E" w:rsidRPr="00D66C69">
        <w:rPr>
          <w:bCs/>
          <w:iCs/>
          <w:sz w:val="24"/>
          <w:szCs w:val="24"/>
        </w:rPr>
        <w:t>поставщиков / производителей</w:t>
      </w:r>
      <w:r w:rsidRPr="00D66C69">
        <w:rPr>
          <w:bCs/>
          <w:iCs/>
          <w:sz w:val="24"/>
          <w:szCs w:val="24"/>
        </w:rPr>
        <w:t>, прикладываемыми к сметной документации</w:t>
      </w:r>
      <w:r w:rsidR="00707E82" w:rsidRPr="00D66C69">
        <w:rPr>
          <w:bCs/>
          <w:iCs/>
          <w:sz w:val="24"/>
          <w:szCs w:val="24"/>
        </w:rPr>
        <w:t>.</w:t>
      </w:r>
    </w:p>
    <w:p w:rsidR="001925D9" w:rsidRPr="00D66C69" w:rsidRDefault="001925D9" w:rsidP="00E6634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D66C69">
        <w:rPr>
          <w:bCs/>
          <w:iCs/>
          <w:sz w:val="24"/>
          <w:szCs w:val="24"/>
        </w:rPr>
        <w:t>gsf</w:t>
      </w:r>
      <w:proofErr w:type="spellEnd"/>
      <w:r w:rsidRPr="00D66C69">
        <w:rPr>
          <w:bCs/>
          <w:iCs/>
          <w:sz w:val="24"/>
          <w:szCs w:val="24"/>
        </w:rPr>
        <w:t>, *.</w:t>
      </w:r>
      <w:proofErr w:type="spellStart"/>
      <w:r w:rsidRPr="00D66C69">
        <w:rPr>
          <w:bCs/>
          <w:iCs/>
          <w:sz w:val="24"/>
          <w:szCs w:val="24"/>
        </w:rPr>
        <w:t>gsfx</w:t>
      </w:r>
      <w:proofErr w:type="spellEnd"/>
      <w:r w:rsidRPr="00D66C69">
        <w:rPr>
          <w:bCs/>
          <w:iCs/>
          <w:sz w:val="24"/>
          <w:szCs w:val="24"/>
        </w:rPr>
        <w:t>), универсальном формате (*.</w:t>
      </w:r>
      <w:proofErr w:type="spellStart"/>
      <w:r w:rsidRPr="00D66C69">
        <w:rPr>
          <w:bCs/>
          <w:iCs/>
          <w:sz w:val="24"/>
          <w:szCs w:val="24"/>
        </w:rPr>
        <w:t>xml</w:t>
      </w:r>
      <w:proofErr w:type="spellEnd"/>
      <w:r w:rsidRPr="00D66C69">
        <w:rPr>
          <w:bCs/>
          <w:iCs/>
          <w:sz w:val="24"/>
          <w:szCs w:val="24"/>
        </w:rPr>
        <w:t>, *.</w:t>
      </w:r>
      <w:proofErr w:type="spellStart"/>
      <w:r w:rsidRPr="00D66C69">
        <w:rPr>
          <w:bCs/>
          <w:iCs/>
          <w:sz w:val="24"/>
          <w:szCs w:val="24"/>
        </w:rPr>
        <w:t>xmlx</w:t>
      </w:r>
      <w:proofErr w:type="spellEnd"/>
      <w:r w:rsidRPr="00D66C69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D66C69">
        <w:rPr>
          <w:bCs/>
          <w:iCs/>
          <w:sz w:val="24"/>
          <w:szCs w:val="24"/>
        </w:rPr>
        <w:t>Excel</w:t>
      </w:r>
      <w:proofErr w:type="spellEnd"/>
      <w:r w:rsidRPr="00D66C69">
        <w:rPr>
          <w:bCs/>
          <w:iCs/>
          <w:sz w:val="24"/>
          <w:szCs w:val="24"/>
        </w:rPr>
        <w:t xml:space="preserve"> (*.</w:t>
      </w:r>
      <w:proofErr w:type="spellStart"/>
      <w:r w:rsidRPr="00D66C69">
        <w:rPr>
          <w:bCs/>
          <w:iCs/>
          <w:sz w:val="24"/>
          <w:szCs w:val="24"/>
        </w:rPr>
        <w:t>xls</w:t>
      </w:r>
      <w:proofErr w:type="spellEnd"/>
      <w:r w:rsidRPr="00D66C69">
        <w:rPr>
          <w:bCs/>
          <w:iCs/>
          <w:sz w:val="24"/>
          <w:szCs w:val="24"/>
        </w:rPr>
        <w:t>, *.</w:t>
      </w:r>
      <w:proofErr w:type="spellStart"/>
      <w:r w:rsidRPr="00D66C69">
        <w:rPr>
          <w:bCs/>
          <w:iCs/>
          <w:sz w:val="24"/>
          <w:szCs w:val="24"/>
        </w:rPr>
        <w:t>xlsx</w:t>
      </w:r>
      <w:proofErr w:type="spellEnd"/>
      <w:r w:rsidRPr="00D66C69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D66C69">
        <w:rPr>
          <w:bCs/>
          <w:iCs/>
          <w:sz w:val="24"/>
          <w:szCs w:val="24"/>
        </w:rPr>
        <w:t>Word</w:t>
      </w:r>
      <w:proofErr w:type="spellEnd"/>
      <w:r w:rsidRPr="00D66C69">
        <w:rPr>
          <w:bCs/>
          <w:iCs/>
          <w:sz w:val="24"/>
          <w:szCs w:val="24"/>
        </w:rPr>
        <w:t xml:space="preserve"> (*.</w:t>
      </w:r>
      <w:proofErr w:type="spellStart"/>
      <w:r w:rsidRPr="00D66C69">
        <w:rPr>
          <w:bCs/>
          <w:iCs/>
          <w:sz w:val="24"/>
          <w:szCs w:val="24"/>
        </w:rPr>
        <w:t>doc</w:t>
      </w:r>
      <w:proofErr w:type="spellEnd"/>
      <w:r w:rsidRPr="00D66C69">
        <w:rPr>
          <w:bCs/>
          <w:iCs/>
          <w:sz w:val="24"/>
          <w:szCs w:val="24"/>
        </w:rPr>
        <w:t>, *.</w:t>
      </w:r>
      <w:proofErr w:type="spellStart"/>
      <w:r w:rsidRPr="00D66C69">
        <w:rPr>
          <w:bCs/>
          <w:iCs/>
          <w:sz w:val="24"/>
          <w:szCs w:val="24"/>
        </w:rPr>
        <w:t>docx</w:t>
      </w:r>
      <w:proofErr w:type="spellEnd"/>
      <w:r w:rsidRPr="00D66C69">
        <w:rPr>
          <w:bCs/>
          <w:iCs/>
          <w:sz w:val="24"/>
          <w:szCs w:val="24"/>
        </w:rPr>
        <w:t>).</w:t>
      </w:r>
    </w:p>
    <w:p w:rsidR="001925D9" w:rsidRPr="00D66C69" w:rsidRDefault="001925D9" w:rsidP="00E6634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 При составлении сметной документации в соответствии с приказом Минстроя РФ №1046/</w:t>
      </w:r>
      <w:proofErr w:type="spellStart"/>
      <w:r w:rsidRPr="00D66C69">
        <w:rPr>
          <w:bCs/>
          <w:iCs/>
          <w:sz w:val="24"/>
          <w:szCs w:val="24"/>
        </w:rPr>
        <w:t>пр</w:t>
      </w:r>
      <w:proofErr w:type="spellEnd"/>
      <w:r w:rsidRPr="00D66C69">
        <w:rPr>
          <w:bCs/>
          <w:iCs/>
          <w:sz w:val="24"/>
          <w:szCs w:val="24"/>
        </w:rPr>
        <w:t xml:space="preserve"> от 30.12.2021 (в редакции Приказа №378/</w:t>
      </w:r>
      <w:proofErr w:type="spellStart"/>
      <w:r w:rsidRPr="00D66C69">
        <w:rPr>
          <w:bCs/>
          <w:iCs/>
          <w:sz w:val="24"/>
          <w:szCs w:val="24"/>
        </w:rPr>
        <w:t>пр</w:t>
      </w:r>
      <w:proofErr w:type="spellEnd"/>
      <w:r w:rsidRPr="00D66C69">
        <w:rPr>
          <w:bCs/>
          <w:iCs/>
          <w:sz w:val="24"/>
          <w:szCs w:val="24"/>
        </w:rPr>
        <w:t xml:space="preserve"> от 18.05.2022) с </w:t>
      </w:r>
      <w:r w:rsidRPr="00D66C69">
        <w:rPr>
          <w:bCs/>
          <w:iCs/>
          <w:sz w:val="24"/>
          <w:szCs w:val="24"/>
        </w:rPr>
        <w:lastRenderedPageBreak/>
        <w:t>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1925D9" w:rsidRPr="00D66C69" w:rsidRDefault="001925D9" w:rsidP="00E6634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 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6E0D1F" w:rsidRPr="00D66C69" w:rsidRDefault="001925D9" w:rsidP="00E6634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 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E606ED" w:rsidRPr="00D66C69" w:rsidRDefault="00403525" w:rsidP="00E6634C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 w:rsidRPr="00D66C69">
        <w:rPr>
          <w:bCs/>
          <w:iCs/>
          <w:sz w:val="24"/>
          <w:szCs w:val="24"/>
        </w:rPr>
        <w:t>.</w:t>
      </w:r>
    </w:p>
    <w:p w:rsidR="00707E82" w:rsidRPr="00D66C69" w:rsidRDefault="00707E82" w:rsidP="00E6634C">
      <w:pPr>
        <w:pStyle w:val="a3"/>
        <w:numPr>
          <w:ilvl w:val="2"/>
          <w:numId w:val="16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D66C69">
        <w:rPr>
          <w:bCs/>
          <w:iCs/>
          <w:sz w:val="24"/>
          <w:szCs w:val="24"/>
        </w:rPr>
        <w:t>Excel</w:t>
      </w:r>
      <w:proofErr w:type="spellEnd"/>
      <w:r w:rsidRPr="00D66C69">
        <w:rPr>
          <w:bCs/>
          <w:iCs/>
          <w:sz w:val="24"/>
          <w:szCs w:val="24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3C2F9D" w:rsidRPr="00D66C69">
        <w:rPr>
          <w:bCs/>
          <w:iCs/>
          <w:sz w:val="24"/>
          <w:szCs w:val="24"/>
        </w:rPr>
        <w:t>Документацией</w:t>
      </w:r>
      <w:r w:rsidR="00CE198E" w:rsidRPr="00D66C69">
        <w:rPr>
          <w:bCs/>
          <w:iCs/>
          <w:sz w:val="24"/>
          <w:szCs w:val="24"/>
        </w:rPr>
        <w:t>).</w:t>
      </w:r>
    </w:p>
    <w:p w:rsidR="009345B9" w:rsidRPr="00D66C69" w:rsidRDefault="00707E82" w:rsidP="00E6634C">
      <w:pPr>
        <w:pStyle w:val="a5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iCs/>
          <w:sz w:val="24"/>
          <w:szCs w:val="24"/>
        </w:rPr>
      </w:pPr>
      <w:r w:rsidRPr="00D66C69">
        <w:rPr>
          <w:b/>
          <w:iCs/>
          <w:sz w:val="24"/>
          <w:szCs w:val="24"/>
        </w:rPr>
        <w:t xml:space="preserve">Требования к оформлению </w:t>
      </w:r>
      <w:r w:rsidR="00C733CA" w:rsidRPr="00D66C69">
        <w:rPr>
          <w:b/>
          <w:iCs/>
          <w:sz w:val="24"/>
          <w:szCs w:val="24"/>
        </w:rPr>
        <w:t>Документации</w:t>
      </w:r>
    </w:p>
    <w:p w:rsidR="00707E82" w:rsidRPr="00D66C69" w:rsidRDefault="00707E82" w:rsidP="00E6634C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sz w:val="24"/>
          <w:szCs w:val="24"/>
        </w:rPr>
        <w:t xml:space="preserve">Оформить предварительное размещение объекта </w:t>
      </w:r>
      <w:r w:rsidR="0024218F" w:rsidRPr="00D66C69">
        <w:rPr>
          <w:sz w:val="24"/>
          <w:szCs w:val="24"/>
        </w:rPr>
        <w:t xml:space="preserve">нового </w:t>
      </w:r>
      <w:r w:rsidRPr="00D66C69">
        <w:rPr>
          <w:sz w:val="24"/>
          <w:szCs w:val="24"/>
        </w:rPr>
        <w:t>строительства с согласованием местоположения со всеми землепользователями, отвод земельного участка на период строительства.</w:t>
      </w:r>
    </w:p>
    <w:p w:rsidR="008515FF" w:rsidRPr="00D66C69" w:rsidRDefault="0037010B" w:rsidP="00E6634C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Документация</w:t>
      </w:r>
      <w:r w:rsidR="008515FF" w:rsidRPr="00D66C69">
        <w:rPr>
          <w:sz w:val="24"/>
          <w:szCs w:val="24"/>
        </w:rPr>
        <w:t>, оформляется отдельно на каждый титул.</w:t>
      </w:r>
    </w:p>
    <w:p w:rsidR="00D10FE9" w:rsidRPr="00D66C69" w:rsidRDefault="00707E82" w:rsidP="00E6634C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</w:t>
      </w:r>
      <w:r w:rsidR="0037010B" w:rsidRPr="00D66C69">
        <w:rPr>
          <w:sz w:val="24"/>
          <w:szCs w:val="24"/>
        </w:rPr>
        <w:t>документацию</w:t>
      </w:r>
      <w:r w:rsidRPr="00D66C69">
        <w:rPr>
          <w:sz w:val="24"/>
          <w:szCs w:val="24"/>
        </w:rPr>
        <w:t xml:space="preserve"> согласно выданных ТУ.</w:t>
      </w:r>
    </w:p>
    <w:p w:rsidR="00707E82" w:rsidRPr="00D66C69" w:rsidRDefault="00707E82" w:rsidP="00E6634C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Согласованн</w:t>
      </w:r>
      <w:r w:rsidR="00EF46B7" w:rsidRPr="00D66C69">
        <w:rPr>
          <w:sz w:val="24"/>
          <w:szCs w:val="24"/>
        </w:rPr>
        <w:t>ую</w:t>
      </w:r>
      <w:r w:rsidR="00D10FE9" w:rsidRPr="00D66C69">
        <w:rPr>
          <w:sz w:val="24"/>
          <w:szCs w:val="24"/>
        </w:rPr>
        <w:t xml:space="preserve"> с</w:t>
      </w:r>
      <w:r w:rsidRPr="00D66C69">
        <w:rPr>
          <w:sz w:val="24"/>
          <w:szCs w:val="24"/>
        </w:rPr>
        <w:t xml:space="preserve"> Заказчиком и всеми заинтересованными лицами </w:t>
      </w:r>
      <w:r w:rsidR="0037010B" w:rsidRPr="00D66C69">
        <w:rPr>
          <w:sz w:val="24"/>
          <w:szCs w:val="24"/>
        </w:rPr>
        <w:t>Документацию</w:t>
      </w:r>
      <w:r w:rsidR="002C3251">
        <w:rPr>
          <w:sz w:val="24"/>
          <w:szCs w:val="24"/>
        </w:rPr>
        <w:t xml:space="preserve"> (в том числе отчет о выполнении инженерно-геодезических изысканий) </w:t>
      </w:r>
      <w:r w:rsidRPr="00D66C69">
        <w:rPr>
          <w:sz w:val="24"/>
          <w:szCs w:val="24"/>
        </w:rPr>
        <w:t xml:space="preserve"> предоставить в </w:t>
      </w:r>
      <w:r w:rsidR="00EF46B7" w:rsidRPr="00D66C69">
        <w:rPr>
          <w:sz w:val="24"/>
          <w:szCs w:val="24"/>
        </w:rPr>
        <w:t>2</w:t>
      </w:r>
      <w:r w:rsidRPr="00D66C69">
        <w:rPr>
          <w:sz w:val="24"/>
          <w:szCs w:val="24"/>
        </w:rPr>
        <w:t xml:space="preserve"> экземплярах на бумажном носителе и в электронном виде в 2 экземплярах на USB - носителе: один в формате PDF, второй – в редактируемых форматах МS</w:t>
      </w:r>
      <w:r w:rsidR="00260D9B" w:rsidRPr="00D66C69">
        <w:rPr>
          <w:sz w:val="24"/>
          <w:szCs w:val="24"/>
        </w:rPr>
        <w:t xml:space="preserve"> </w:t>
      </w:r>
      <w:proofErr w:type="spellStart"/>
      <w:r w:rsidR="00260D9B" w:rsidRPr="00D66C69">
        <w:rPr>
          <w:sz w:val="24"/>
          <w:szCs w:val="24"/>
        </w:rPr>
        <w:t>Offic</w:t>
      </w:r>
      <w:proofErr w:type="gramStart"/>
      <w:r w:rsidR="00260D9B" w:rsidRPr="00D66C69">
        <w:rPr>
          <w:sz w:val="24"/>
          <w:szCs w:val="24"/>
        </w:rPr>
        <w:t>е</w:t>
      </w:r>
      <w:proofErr w:type="spellEnd"/>
      <w:proofErr w:type="gramEnd"/>
      <w:r w:rsidR="00260D9B" w:rsidRPr="00D66C69">
        <w:rPr>
          <w:sz w:val="24"/>
          <w:szCs w:val="24"/>
        </w:rPr>
        <w:t xml:space="preserve">, </w:t>
      </w:r>
      <w:proofErr w:type="spellStart"/>
      <w:r w:rsidR="00260D9B" w:rsidRPr="00D66C69">
        <w:rPr>
          <w:sz w:val="24"/>
          <w:szCs w:val="24"/>
        </w:rPr>
        <w:t>AutoCAD</w:t>
      </w:r>
      <w:proofErr w:type="spellEnd"/>
      <w:r w:rsidR="00260D9B" w:rsidRPr="00D66C69">
        <w:rPr>
          <w:sz w:val="24"/>
          <w:szCs w:val="24"/>
        </w:rPr>
        <w:t xml:space="preserve">, </w:t>
      </w:r>
      <w:proofErr w:type="spellStart"/>
      <w:r w:rsidR="00260D9B" w:rsidRPr="00D66C69">
        <w:rPr>
          <w:sz w:val="24"/>
          <w:szCs w:val="24"/>
        </w:rPr>
        <w:t>NanoCAD</w:t>
      </w:r>
      <w:proofErr w:type="spellEnd"/>
      <w:r w:rsidR="00260D9B" w:rsidRPr="00D66C69">
        <w:rPr>
          <w:sz w:val="24"/>
          <w:szCs w:val="24"/>
        </w:rPr>
        <w:t xml:space="preserve"> и др.</w:t>
      </w:r>
    </w:p>
    <w:p w:rsidR="00707E82" w:rsidRPr="00D66C69" w:rsidRDefault="00707E82" w:rsidP="00E6634C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Электронная версия </w:t>
      </w:r>
      <w:r w:rsidR="0037010B" w:rsidRPr="00D66C69">
        <w:rPr>
          <w:sz w:val="24"/>
          <w:szCs w:val="24"/>
        </w:rPr>
        <w:t>Д</w:t>
      </w:r>
      <w:r w:rsidRPr="00D66C69">
        <w:rPr>
          <w:sz w:val="24"/>
          <w:szCs w:val="24"/>
        </w:rPr>
        <w:t>окументации должна соответствовать в</w:t>
      </w:r>
      <w:r w:rsidR="00167B17" w:rsidRPr="00D66C69">
        <w:rPr>
          <w:sz w:val="24"/>
          <w:szCs w:val="24"/>
        </w:rPr>
        <w:t>едомости основного комплекта</w:t>
      </w:r>
      <w:r w:rsidR="00876C5F" w:rsidRPr="00D66C69">
        <w:rPr>
          <w:sz w:val="24"/>
          <w:szCs w:val="24"/>
        </w:rPr>
        <w:t xml:space="preserve"> </w:t>
      </w:r>
      <w:r w:rsidR="00E523E6" w:rsidRPr="00D66C69">
        <w:rPr>
          <w:sz w:val="24"/>
          <w:szCs w:val="24"/>
        </w:rPr>
        <w:t>Документации</w:t>
      </w:r>
      <w:r w:rsidRPr="00D66C69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Pr="00D66C69" w:rsidRDefault="00167B17" w:rsidP="00E6634C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Не допускается передача</w:t>
      </w:r>
      <w:r w:rsidR="00876C5F" w:rsidRPr="00D66C69">
        <w:rPr>
          <w:sz w:val="24"/>
          <w:szCs w:val="24"/>
        </w:rPr>
        <w:t xml:space="preserve"> </w:t>
      </w:r>
      <w:r w:rsidR="00E523E6" w:rsidRPr="00D66C69">
        <w:rPr>
          <w:sz w:val="24"/>
          <w:szCs w:val="24"/>
        </w:rPr>
        <w:t>Документации</w:t>
      </w:r>
      <w:r w:rsidR="00707E82" w:rsidRPr="00D66C69">
        <w:rPr>
          <w:sz w:val="24"/>
          <w:szCs w:val="24"/>
        </w:rPr>
        <w:t xml:space="preserve"> в формате PDF с пофайловым разделением страниц.</w:t>
      </w:r>
    </w:p>
    <w:p w:rsidR="007661DD" w:rsidRPr="00D66C69" w:rsidRDefault="007661DD" w:rsidP="00E6634C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Документация на бумажном носителе должна сшиваться </w:t>
      </w:r>
      <w:proofErr w:type="spellStart"/>
      <w:r w:rsidRPr="00D66C69">
        <w:rPr>
          <w:sz w:val="24"/>
          <w:szCs w:val="24"/>
        </w:rPr>
        <w:t>брошюратором</w:t>
      </w:r>
      <w:proofErr w:type="spellEnd"/>
      <w:r w:rsidRPr="00D66C69">
        <w:rPr>
          <w:sz w:val="24"/>
          <w:szCs w:val="24"/>
        </w:rPr>
        <w:t>.</w:t>
      </w:r>
    </w:p>
    <w:p w:rsidR="00707E82" w:rsidRPr="00D66C69" w:rsidRDefault="00422019" w:rsidP="00E6634C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В</w:t>
      </w:r>
      <w:r w:rsidR="00876C5F" w:rsidRPr="00D66C69">
        <w:rPr>
          <w:sz w:val="24"/>
          <w:szCs w:val="24"/>
        </w:rPr>
        <w:t xml:space="preserve"> </w:t>
      </w:r>
      <w:r w:rsidR="00E523E6" w:rsidRPr="00D66C69">
        <w:rPr>
          <w:sz w:val="24"/>
          <w:szCs w:val="24"/>
        </w:rPr>
        <w:t>Документации</w:t>
      </w:r>
      <w:r w:rsidR="00707E82" w:rsidRPr="00D66C69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:rsidR="00741A43" w:rsidRPr="00D66C69" w:rsidRDefault="00741A43" w:rsidP="00E6634C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4"/>
          <w:szCs w:val="24"/>
        </w:rPr>
      </w:pPr>
    </w:p>
    <w:p w:rsidR="00741A43" w:rsidRPr="00D66C69" w:rsidRDefault="00741A43" w:rsidP="00E6634C">
      <w:pPr>
        <w:pStyle w:val="a3"/>
        <w:numPr>
          <w:ilvl w:val="1"/>
          <w:numId w:val="16"/>
        </w:numPr>
        <w:suppressAutoHyphens w:val="0"/>
        <w:spacing w:before="120" w:after="120"/>
        <w:ind w:left="0" w:firstLine="709"/>
        <w:contextualSpacing/>
        <w:jc w:val="both"/>
        <w:rPr>
          <w:b/>
          <w:bCs/>
          <w:sz w:val="24"/>
          <w:szCs w:val="24"/>
        </w:rPr>
      </w:pPr>
      <w:r w:rsidRPr="00D66C69">
        <w:rPr>
          <w:b/>
          <w:bCs/>
          <w:sz w:val="24"/>
          <w:szCs w:val="24"/>
        </w:rPr>
        <w:t>Проект полосы отвода</w:t>
      </w:r>
    </w:p>
    <w:p w:rsidR="00741A43" w:rsidRPr="00D66C69" w:rsidRDefault="00741A43" w:rsidP="00E6634C">
      <w:pPr>
        <w:pStyle w:val="a5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Проект полосы отвода разрабатывается для случаев строительства новых участков ЛЭП при необходимости.</w:t>
      </w:r>
    </w:p>
    <w:p w:rsidR="00741A43" w:rsidRPr="00D66C69" w:rsidRDefault="00741A43" w:rsidP="00E6634C">
      <w:pPr>
        <w:pStyle w:val="a5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lastRenderedPageBreak/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41A43" w:rsidRPr="00D66C69" w:rsidRDefault="00741A43" w:rsidP="00E6634C">
      <w:pPr>
        <w:pStyle w:val="a5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741A43" w:rsidRPr="00D66C69" w:rsidRDefault="00741A43" w:rsidP="00E6634C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sz w:val="24"/>
          <w:szCs w:val="24"/>
        </w:rPr>
        <w:t>Привести в текстовой части:</w:t>
      </w:r>
    </w:p>
    <w:p w:rsidR="00741A43" w:rsidRPr="00D66C69" w:rsidRDefault="00741A43" w:rsidP="00E6634C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41A43" w:rsidRPr="00D66C69" w:rsidRDefault="00741A43" w:rsidP="00E6634C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 обоснование планировочной организации земельного участка;</w:t>
      </w:r>
    </w:p>
    <w:p w:rsidR="00741A43" w:rsidRPr="00D66C69" w:rsidRDefault="00741A43" w:rsidP="00E6634C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комплекса.</w:t>
      </w:r>
    </w:p>
    <w:p w:rsidR="00741A43" w:rsidRPr="00D66C69" w:rsidRDefault="00741A43" w:rsidP="00E6634C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Привести в графической части:</w:t>
      </w:r>
    </w:p>
    <w:p w:rsidR="00741A43" w:rsidRPr="00D66C69" w:rsidRDefault="00741A43" w:rsidP="00E6634C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i/>
          <w:sz w:val="24"/>
          <w:szCs w:val="24"/>
        </w:rPr>
      </w:pPr>
      <w:r w:rsidRPr="00D66C69">
        <w:rPr>
          <w:sz w:val="24"/>
          <w:szCs w:val="24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41A43" w:rsidRPr="00D66C69" w:rsidRDefault="00741A43" w:rsidP="00E6634C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разрешение на размещение объектов,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собственности;</w:t>
      </w:r>
    </w:p>
    <w:p w:rsidR="00741A43" w:rsidRPr="00D66C69" w:rsidRDefault="00741A43" w:rsidP="00E6634C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</w:t>
      </w:r>
    </w:p>
    <w:p w:rsidR="00741A43" w:rsidRPr="00D66C69" w:rsidRDefault="00741A43" w:rsidP="00E6634C">
      <w:pPr>
        <w:pStyle w:val="a5"/>
        <w:numPr>
          <w:ilvl w:val="0"/>
          <w:numId w:val="6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D66C69">
        <w:rPr>
          <w:sz w:val="24"/>
          <w:szCs w:val="24"/>
        </w:rPr>
        <w:t>топоматериале</w:t>
      </w:r>
      <w:proofErr w:type="spellEnd"/>
      <w:r w:rsidRPr="00D66C69">
        <w:rPr>
          <w:sz w:val="24"/>
          <w:szCs w:val="24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</w:t>
      </w:r>
    </w:p>
    <w:p w:rsidR="00707E82" w:rsidRPr="00D66C69" w:rsidRDefault="00707E82" w:rsidP="00E6634C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4"/>
          <w:szCs w:val="24"/>
        </w:rPr>
      </w:pPr>
    </w:p>
    <w:p w:rsidR="00707E82" w:rsidRPr="00D66C69" w:rsidRDefault="00707E82" w:rsidP="00E6634C">
      <w:pPr>
        <w:pStyle w:val="a5"/>
        <w:numPr>
          <w:ilvl w:val="0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sz w:val="24"/>
          <w:szCs w:val="24"/>
        </w:rPr>
      </w:pPr>
      <w:r w:rsidRPr="00D66C69">
        <w:rPr>
          <w:b/>
          <w:sz w:val="24"/>
          <w:szCs w:val="24"/>
        </w:rPr>
        <w:t>Требования к применяемым техническим решениям и оборудованию</w:t>
      </w:r>
    </w:p>
    <w:p w:rsidR="001320A5" w:rsidRPr="00D66C69" w:rsidRDefault="001320A5" w:rsidP="00E6634C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При реализации проекта безусловное использование оборудования и комплектующих отечественного производства. Применение импортного оборудования и комплектующих в соответствии с п. 4.6.6. Единой технической политики ПАО «Россети» (протокол заседания Совета директоров ПАО «Россети» от 02.04.2020 № 450, с изменениями по протоколу от 29.04.2022 № 492) допускается только по согласованию профильных структурных подразделений ПАО «Россети», курирующих вопросы технической политики и международного сотрудничества, при наличии соответствующего обоснования.</w:t>
      </w:r>
    </w:p>
    <w:p w:rsidR="001320A5" w:rsidRPr="00D66C69" w:rsidRDefault="001320A5" w:rsidP="00E6634C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Выбор типов оборудования осуществляется по согласованию с Заказчиком.</w:t>
      </w:r>
    </w:p>
    <w:p w:rsidR="001320A5" w:rsidRPr="00D66C69" w:rsidRDefault="001320A5" w:rsidP="00E6634C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При разработке Документации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 и оборудованию устройствами телеметрии ТП 6-10/0,4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» и «Методические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>».</w:t>
      </w:r>
    </w:p>
    <w:p w:rsidR="001320A5" w:rsidRPr="00D66C69" w:rsidRDefault="001320A5" w:rsidP="00E6634C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а также иметь положительное заключение аттестационной комиссии ПАО «Россети» (при условии наличия в перечнях оборудования и материалов, подлежащих аттестации) на момент поставки оборудования или, в порядке исключения, протокол КДО.</w:t>
      </w:r>
    </w:p>
    <w:p w:rsidR="00730DE3" w:rsidRPr="00D66C69" w:rsidRDefault="00730DE3" w:rsidP="00E6634C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bCs/>
          <w:iCs/>
          <w:sz w:val="24"/>
          <w:szCs w:val="24"/>
        </w:rPr>
        <w:lastRenderedPageBreak/>
        <w:t xml:space="preserve">Для ячеек 6-10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 ПС 35-110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 и РП решения должны разрабатываться с учетом следующих требований:</w:t>
      </w:r>
    </w:p>
    <w:p w:rsidR="00730DE3" w:rsidRPr="00D66C69" w:rsidRDefault="00730DE3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если на ПС 35-110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D66C69">
        <w:rPr>
          <w:bCs/>
          <w:iCs/>
          <w:sz w:val="24"/>
          <w:szCs w:val="24"/>
        </w:rPr>
        <w:t>кВ.</w:t>
      </w:r>
      <w:proofErr w:type="spellEnd"/>
      <w:r w:rsidRPr="00D66C69">
        <w:rPr>
          <w:bCs/>
          <w:iCs/>
          <w:sz w:val="24"/>
          <w:szCs w:val="24"/>
        </w:rPr>
        <w:t xml:space="preserve"> Необходимость расширения существующего перечня сигналов определить </w:t>
      </w:r>
      <w:r w:rsidR="003C2F9D" w:rsidRPr="00D66C69">
        <w:rPr>
          <w:bCs/>
          <w:iCs/>
          <w:sz w:val="24"/>
          <w:szCs w:val="24"/>
        </w:rPr>
        <w:t>Документацией</w:t>
      </w:r>
      <w:r w:rsidRPr="00D66C69">
        <w:rPr>
          <w:bCs/>
          <w:iCs/>
          <w:sz w:val="24"/>
          <w:szCs w:val="24"/>
        </w:rPr>
        <w:t xml:space="preserve"> и согласовать с Заказчиком;</w:t>
      </w:r>
    </w:p>
    <w:p w:rsidR="00730DE3" w:rsidRPr="00D66C69" w:rsidRDefault="00730DE3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34.01-21-005-2019;</w:t>
      </w:r>
    </w:p>
    <w:p w:rsidR="007661DD" w:rsidRPr="00D66C69" w:rsidRDefault="007661DD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Pr="00D66C69" w:rsidRDefault="00730DE3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для ПС, на которых необходимо установить новую </w:t>
      </w:r>
      <w:r w:rsidR="000B7BDE" w:rsidRPr="00D66C69">
        <w:rPr>
          <w:bCs/>
          <w:iCs/>
          <w:sz w:val="24"/>
          <w:szCs w:val="24"/>
        </w:rPr>
        <w:t>систему ТМ и отсутствует</w:t>
      </w:r>
      <w:r w:rsidRPr="00D66C69">
        <w:rPr>
          <w:bCs/>
          <w:iCs/>
          <w:sz w:val="24"/>
          <w:szCs w:val="24"/>
        </w:rPr>
        <w:t xml:space="preserve"> АСУЭ, предусмотреть сбор и передачу данных учета со счетчиков электроэнергии в ИВК </w:t>
      </w:r>
      <w:r w:rsidR="007661DD" w:rsidRPr="00D66C69">
        <w:rPr>
          <w:bCs/>
          <w:iCs/>
          <w:sz w:val="24"/>
          <w:szCs w:val="24"/>
        </w:rPr>
        <w:t>Филиала</w:t>
      </w:r>
      <w:r w:rsidRPr="00D66C69">
        <w:rPr>
          <w:bCs/>
          <w:iCs/>
          <w:sz w:val="24"/>
          <w:szCs w:val="24"/>
        </w:rPr>
        <w:t xml:space="preserve"> посредствам контроллера ТМ, так же обеспечивающего функции УСПД АСУЭ;</w:t>
      </w:r>
    </w:p>
    <w:p w:rsidR="007661DD" w:rsidRPr="00D66C69" w:rsidRDefault="007661DD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в качестве устройств РЗА ЛЭП 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:rsidR="007661DD" w:rsidRPr="00D66C69" w:rsidRDefault="007661DD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sz w:val="24"/>
          <w:szCs w:val="24"/>
        </w:rPr>
        <w:t xml:space="preserve"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</w:t>
      </w:r>
      <w:r w:rsidR="003C2F9D" w:rsidRPr="00D66C69">
        <w:rPr>
          <w:sz w:val="24"/>
          <w:szCs w:val="24"/>
        </w:rPr>
        <w:t>в Документации</w:t>
      </w:r>
      <w:r w:rsidRPr="00D66C69">
        <w:rPr>
          <w:sz w:val="24"/>
          <w:szCs w:val="24"/>
        </w:rPr>
        <w:t>);</w:t>
      </w:r>
    </w:p>
    <w:p w:rsidR="007661DD" w:rsidRPr="00D66C69" w:rsidRDefault="007661DD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sz w:val="24"/>
          <w:szCs w:val="24"/>
        </w:rPr>
        <w:t>ячейки ВЛ, на которых выполняется организация сетевого АВР, должны быть оснащены ЗМН;</w:t>
      </w:r>
    </w:p>
    <w:p w:rsidR="00BA16B3" w:rsidRPr="00D66C69" w:rsidRDefault="00BA16B3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 w:rsidRPr="00D66C69">
        <w:rPr>
          <w:bCs/>
          <w:iCs/>
          <w:sz w:val="24"/>
          <w:szCs w:val="24"/>
        </w:rPr>
        <w:t>кВ.</w:t>
      </w:r>
      <w:proofErr w:type="spellEnd"/>
    </w:p>
    <w:p w:rsidR="00730DE3" w:rsidRPr="00D66C69" w:rsidRDefault="00730DE3" w:rsidP="00E6634C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Для ТП решения должны соответствовать следующим требованиям:</w:t>
      </w:r>
    </w:p>
    <w:p w:rsidR="00730DE3" w:rsidRPr="00D66C69" w:rsidRDefault="000B7BDE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распред</w:t>
      </w:r>
      <w:r w:rsidR="00D32097" w:rsidRPr="00D66C69">
        <w:rPr>
          <w:bCs/>
          <w:iCs/>
          <w:sz w:val="24"/>
          <w:szCs w:val="24"/>
        </w:rPr>
        <w:t>елительной сети</w:t>
      </w:r>
      <w:r w:rsidRPr="00D66C69">
        <w:rPr>
          <w:bCs/>
          <w:iCs/>
          <w:sz w:val="24"/>
          <w:szCs w:val="24"/>
        </w:rPr>
        <w:t xml:space="preserve"> в 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D66C69">
        <w:rPr>
          <w:bCs/>
          <w:iCs/>
          <w:sz w:val="24"/>
          <w:szCs w:val="24"/>
        </w:rPr>
        <w:t>;</w:t>
      </w:r>
    </w:p>
    <w:p w:rsidR="00730DE3" w:rsidRPr="00D66C69" w:rsidRDefault="00730DE3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D66C69" w:rsidRDefault="00730DE3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бесперебойное питание устройства должно обеспечиваться посредствам </w:t>
      </w:r>
      <w:r w:rsidR="00323934" w:rsidRPr="00D66C69">
        <w:rPr>
          <w:bCs/>
          <w:iCs/>
          <w:sz w:val="24"/>
          <w:szCs w:val="24"/>
        </w:rPr>
        <w:t xml:space="preserve">АБ или </w:t>
      </w:r>
      <w:r w:rsidRPr="00D66C69">
        <w:rPr>
          <w:bCs/>
          <w:iCs/>
          <w:sz w:val="24"/>
          <w:szCs w:val="24"/>
        </w:rPr>
        <w:t xml:space="preserve">блока питания, оснащенного </w:t>
      </w:r>
      <w:proofErr w:type="spellStart"/>
      <w:r w:rsidRPr="00D66C69">
        <w:rPr>
          <w:bCs/>
          <w:iCs/>
          <w:sz w:val="24"/>
          <w:szCs w:val="24"/>
        </w:rPr>
        <w:t>суперконденсаторами</w:t>
      </w:r>
      <w:proofErr w:type="spellEnd"/>
      <w:r w:rsidRPr="00D66C69">
        <w:rPr>
          <w:bCs/>
          <w:iCs/>
          <w:sz w:val="24"/>
          <w:szCs w:val="24"/>
        </w:rPr>
        <w:t xml:space="preserve"> (</w:t>
      </w:r>
      <w:proofErr w:type="spellStart"/>
      <w:r w:rsidRPr="00D66C69">
        <w:rPr>
          <w:bCs/>
          <w:iCs/>
          <w:sz w:val="24"/>
          <w:szCs w:val="24"/>
        </w:rPr>
        <w:t>ионисторами</w:t>
      </w:r>
      <w:proofErr w:type="spellEnd"/>
      <w:r w:rsidRPr="00D66C69">
        <w:rPr>
          <w:bCs/>
          <w:iCs/>
          <w:sz w:val="24"/>
          <w:szCs w:val="24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D66C69" w:rsidRDefault="00730DE3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lastRenderedPageBreak/>
        <w:t>все оборудование ТМ и АСУЭ включая счетчики, блоки питания, реле и пр. должно обеспечивать свою работоспособность в диапазоне температур -40…+60 С и размещаться в едином компактном шкафу</w:t>
      </w:r>
      <w:r w:rsidR="0037010B" w:rsidRPr="00D66C69">
        <w:rPr>
          <w:bCs/>
          <w:iCs/>
          <w:sz w:val="24"/>
          <w:szCs w:val="24"/>
        </w:rPr>
        <w:t>.</w:t>
      </w:r>
    </w:p>
    <w:p w:rsidR="00730DE3" w:rsidRPr="00D66C69" w:rsidRDefault="00730DE3" w:rsidP="00E6634C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Для </w:t>
      </w:r>
      <w:proofErr w:type="spellStart"/>
      <w:r w:rsidRPr="00D66C69">
        <w:rPr>
          <w:bCs/>
          <w:iCs/>
          <w:sz w:val="24"/>
          <w:szCs w:val="24"/>
        </w:rPr>
        <w:t>реклоузеров</w:t>
      </w:r>
      <w:proofErr w:type="spellEnd"/>
      <w:r w:rsidRPr="00D66C69">
        <w:rPr>
          <w:bCs/>
          <w:iCs/>
          <w:sz w:val="24"/>
          <w:szCs w:val="24"/>
        </w:rPr>
        <w:t xml:space="preserve"> и </w:t>
      </w:r>
      <w:r w:rsidR="00E92A05" w:rsidRPr="00D66C69">
        <w:rPr>
          <w:bCs/>
          <w:iCs/>
          <w:sz w:val="24"/>
          <w:szCs w:val="24"/>
        </w:rPr>
        <w:t>РМИК</w:t>
      </w:r>
      <w:r w:rsidRPr="00D66C69">
        <w:rPr>
          <w:bCs/>
          <w:iCs/>
          <w:sz w:val="24"/>
          <w:szCs w:val="24"/>
        </w:rPr>
        <w:t xml:space="preserve"> решения должны соответствовать следующим требованиям:</w:t>
      </w:r>
    </w:p>
    <w:p w:rsidR="000348BD" w:rsidRPr="00D66C69" w:rsidRDefault="000348BD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требованиям СТО 34.01-2.2-033-2017 и СТО 34.01-2.2-033.1-2017 «Секционирующие пункты (</w:t>
      </w:r>
      <w:proofErr w:type="spellStart"/>
      <w:r w:rsidRPr="00D66C69">
        <w:rPr>
          <w:bCs/>
          <w:iCs/>
          <w:sz w:val="24"/>
          <w:szCs w:val="24"/>
        </w:rPr>
        <w:t>реклоузеры</w:t>
      </w:r>
      <w:proofErr w:type="spellEnd"/>
      <w:r w:rsidRPr="00D66C69">
        <w:rPr>
          <w:bCs/>
          <w:iCs/>
          <w:sz w:val="24"/>
          <w:szCs w:val="24"/>
        </w:rPr>
        <w:t>)»;</w:t>
      </w:r>
    </w:p>
    <w:p w:rsidR="00730DE3" w:rsidRPr="00D66C69" w:rsidRDefault="000B7BDE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D66C69">
        <w:rPr>
          <w:bCs/>
          <w:iCs/>
          <w:sz w:val="24"/>
          <w:szCs w:val="24"/>
        </w:rPr>
        <w:t>овленную в Филиале для объектов распред</w:t>
      </w:r>
      <w:r w:rsidR="00323934" w:rsidRPr="00D66C69">
        <w:rPr>
          <w:bCs/>
          <w:iCs/>
          <w:sz w:val="24"/>
          <w:szCs w:val="24"/>
        </w:rPr>
        <w:t>елительной сети</w:t>
      </w:r>
      <w:r w:rsidRPr="00D66C69">
        <w:rPr>
          <w:bCs/>
          <w:iCs/>
          <w:sz w:val="24"/>
          <w:szCs w:val="24"/>
        </w:rPr>
        <w:t>. Занесение информации в ЦППС должно осуществляться через электронный паспорт объекта;</w:t>
      </w:r>
    </w:p>
    <w:p w:rsidR="00730DE3" w:rsidRPr="00D66C69" w:rsidRDefault="00730DE3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оборудование СДТУ в шкафу управления должно обеспечивать свою работоспособность в диапазоне температур -40…+60</w:t>
      </w:r>
      <w:proofErr w:type="gramStart"/>
      <w:r w:rsidRPr="00D66C69">
        <w:rPr>
          <w:bCs/>
          <w:iCs/>
          <w:sz w:val="24"/>
          <w:szCs w:val="24"/>
        </w:rPr>
        <w:t xml:space="preserve"> С</w:t>
      </w:r>
      <w:proofErr w:type="gramEnd"/>
      <w:r w:rsidRPr="00D66C69">
        <w:rPr>
          <w:bCs/>
          <w:iCs/>
          <w:sz w:val="24"/>
          <w:szCs w:val="24"/>
        </w:rPr>
        <w:t>;</w:t>
      </w:r>
    </w:p>
    <w:p w:rsidR="00433EC8" w:rsidRPr="00D66C69" w:rsidRDefault="00433EC8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при установке </w:t>
      </w:r>
      <w:proofErr w:type="spellStart"/>
      <w:r w:rsidRPr="00D66C69">
        <w:rPr>
          <w:bCs/>
          <w:iCs/>
          <w:sz w:val="24"/>
          <w:szCs w:val="24"/>
        </w:rPr>
        <w:t>реклоузеров</w:t>
      </w:r>
      <w:proofErr w:type="spellEnd"/>
      <w:r w:rsidRPr="00D66C69">
        <w:rPr>
          <w:bCs/>
          <w:iCs/>
          <w:sz w:val="24"/>
          <w:szCs w:val="24"/>
        </w:rPr>
        <w:t xml:space="preserve"> предусмотреть установку разъединителей с ручным приводом на соседних опорах. Места установки и количество определить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автоматизации;</w:t>
      </w:r>
    </w:p>
    <w:p w:rsidR="000D4CEC" w:rsidRPr="00D66C69" w:rsidRDefault="000D4CEC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ВЛ;</w:t>
      </w:r>
    </w:p>
    <w:p w:rsidR="005B5E09" w:rsidRPr="00D66C69" w:rsidRDefault="005B5E09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D66C69" w:rsidRDefault="00730DE3" w:rsidP="00E6634C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Для ИКЗ решения должны соответствовать следующим требованиям:</w:t>
      </w:r>
    </w:p>
    <w:p w:rsidR="00730DE3" w:rsidRPr="00D66C69" w:rsidRDefault="000D4CEC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передача информации должна выполняться посредствам преобразования </w:t>
      </w:r>
      <w:proofErr w:type="spellStart"/>
      <w:r w:rsidRPr="00D66C69">
        <w:rPr>
          <w:bCs/>
          <w:iCs/>
          <w:sz w:val="24"/>
          <w:szCs w:val="24"/>
        </w:rPr>
        <w:t>проприетарного</w:t>
      </w:r>
      <w:proofErr w:type="spellEnd"/>
      <w:r w:rsidRPr="00D66C69">
        <w:rPr>
          <w:bCs/>
          <w:iCs/>
          <w:sz w:val="24"/>
          <w:szCs w:val="24"/>
        </w:rPr>
        <w:t xml:space="preserve">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D66C69">
        <w:rPr>
          <w:bCs/>
          <w:iCs/>
          <w:sz w:val="24"/>
          <w:szCs w:val="24"/>
        </w:rPr>
        <w:t>;</w:t>
      </w:r>
    </w:p>
    <w:p w:rsidR="005B5E09" w:rsidRPr="00D66C69" w:rsidRDefault="005B5E09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D66C69" w:rsidRDefault="0037010B" w:rsidP="00E6634C">
      <w:pPr>
        <w:pStyle w:val="a5"/>
        <w:numPr>
          <w:ilvl w:val="1"/>
          <w:numId w:val="12"/>
        </w:numPr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Р</w:t>
      </w:r>
      <w:r w:rsidR="00730DE3" w:rsidRPr="00D66C69">
        <w:rPr>
          <w:bCs/>
          <w:iCs/>
          <w:sz w:val="24"/>
          <w:szCs w:val="24"/>
        </w:rPr>
        <w:t>ешения по созданию и реконструкции систем телемеханики, ТК и АСУЭ, должны содержать:</w:t>
      </w:r>
    </w:p>
    <w:p w:rsidR="00730DE3" w:rsidRPr="00D66C69" w:rsidRDefault="00730DE3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структурные схемы организации систем ТМ, ТК и АСУЭ, всех категорий объектов автоматизации распределительных сетей</w:t>
      </w:r>
      <w:r w:rsidR="0037010B" w:rsidRPr="00D66C69">
        <w:rPr>
          <w:bCs/>
          <w:iCs/>
          <w:sz w:val="24"/>
          <w:szCs w:val="24"/>
        </w:rPr>
        <w:t>;</w:t>
      </w:r>
    </w:p>
    <w:p w:rsidR="00730DE3" w:rsidRPr="00D66C69" w:rsidRDefault="00730DE3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типовые перечни телеметрической информации всех категорий объектов автоматизации распределительных сетей</w:t>
      </w:r>
      <w:r w:rsidR="0037010B" w:rsidRPr="00D66C69">
        <w:rPr>
          <w:bCs/>
          <w:iCs/>
          <w:sz w:val="24"/>
          <w:szCs w:val="24"/>
        </w:rPr>
        <w:t>.</w:t>
      </w:r>
    </w:p>
    <w:p w:rsidR="00730DE3" w:rsidRPr="00D66C69" w:rsidRDefault="00730DE3" w:rsidP="00E6634C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При организации передачи данных в ОИК АСТУ:</w:t>
      </w:r>
    </w:p>
    <w:p w:rsidR="00730DE3" w:rsidRPr="00D66C69" w:rsidRDefault="00730DE3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исключить организацию каналов связи по сети Интернет;</w:t>
      </w:r>
    </w:p>
    <w:p w:rsidR="00730DE3" w:rsidRPr="00D66C69" w:rsidRDefault="00730DE3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предусмотреть использование</w:t>
      </w:r>
      <w:r w:rsidR="000D4CEC" w:rsidRPr="00D66C69">
        <w:rPr>
          <w:bCs/>
          <w:iCs/>
          <w:sz w:val="24"/>
          <w:szCs w:val="24"/>
        </w:rPr>
        <w:t xml:space="preserve"> закрытой группы</w:t>
      </w:r>
      <w:r w:rsidRPr="00D66C69">
        <w:rPr>
          <w:bCs/>
          <w:iCs/>
          <w:sz w:val="24"/>
          <w:szCs w:val="24"/>
        </w:rPr>
        <w:t xml:space="preserve"> APN (</w:t>
      </w:r>
      <w:proofErr w:type="spellStart"/>
      <w:r w:rsidRPr="00D66C69">
        <w:rPr>
          <w:bCs/>
          <w:iCs/>
          <w:sz w:val="24"/>
          <w:szCs w:val="24"/>
        </w:rPr>
        <w:t>Access</w:t>
      </w:r>
      <w:proofErr w:type="spellEnd"/>
      <w:r w:rsidRPr="00D66C69">
        <w:rPr>
          <w:bCs/>
          <w:iCs/>
          <w:sz w:val="24"/>
          <w:szCs w:val="24"/>
        </w:rPr>
        <w:t xml:space="preserve"> </w:t>
      </w:r>
      <w:proofErr w:type="spellStart"/>
      <w:r w:rsidRPr="00D66C69">
        <w:rPr>
          <w:bCs/>
          <w:iCs/>
          <w:sz w:val="24"/>
          <w:szCs w:val="24"/>
        </w:rPr>
        <w:t>Point</w:t>
      </w:r>
      <w:proofErr w:type="spellEnd"/>
      <w:r w:rsidRPr="00D66C69">
        <w:rPr>
          <w:bCs/>
          <w:iCs/>
          <w:sz w:val="24"/>
          <w:szCs w:val="24"/>
        </w:rPr>
        <w:t xml:space="preserve"> </w:t>
      </w:r>
      <w:proofErr w:type="spellStart"/>
      <w:r w:rsidRPr="00D66C69">
        <w:rPr>
          <w:bCs/>
          <w:iCs/>
          <w:sz w:val="24"/>
          <w:szCs w:val="24"/>
        </w:rPr>
        <w:t>Name</w:t>
      </w:r>
      <w:proofErr w:type="spellEnd"/>
      <w:r w:rsidRPr="00D66C69">
        <w:rPr>
          <w:bCs/>
          <w:iCs/>
          <w:sz w:val="24"/>
          <w:szCs w:val="24"/>
        </w:rPr>
        <w:t>) выделенного GSM-оператором с аутентификацией доступа;</w:t>
      </w:r>
    </w:p>
    <w:p w:rsidR="00730DE3" w:rsidRPr="00D66C69" w:rsidRDefault="00730DE3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D66C69" w:rsidRDefault="00730DE3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D66C69" w:rsidRDefault="00730DE3" w:rsidP="00E6634C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D66C69">
        <w:rPr>
          <w:bCs/>
          <w:iCs/>
          <w:sz w:val="24"/>
          <w:szCs w:val="24"/>
        </w:rPr>
        <w:t>мс</w:t>
      </w:r>
      <w:proofErr w:type="spellEnd"/>
      <w:r w:rsidRPr="00D66C69">
        <w:rPr>
          <w:bCs/>
          <w:iCs/>
          <w:sz w:val="24"/>
          <w:szCs w:val="24"/>
        </w:rPr>
        <w:t xml:space="preserve">, </w:t>
      </w:r>
      <w:proofErr w:type="spellStart"/>
      <w:r w:rsidRPr="00D66C69">
        <w:rPr>
          <w:bCs/>
          <w:iCs/>
          <w:sz w:val="24"/>
          <w:szCs w:val="24"/>
        </w:rPr>
        <w:t>джиттер</w:t>
      </w:r>
      <w:proofErr w:type="spellEnd"/>
      <w:r w:rsidRPr="00D66C69">
        <w:rPr>
          <w:bCs/>
          <w:iCs/>
          <w:sz w:val="24"/>
          <w:szCs w:val="24"/>
        </w:rPr>
        <w:t xml:space="preserve"> не более 50 </w:t>
      </w:r>
      <w:proofErr w:type="spellStart"/>
      <w:r w:rsidRPr="00D66C69">
        <w:rPr>
          <w:bCs/>
          <w:iCs/>
          <w:sz w:val="24"/>
          <w:szCs w:val="24"/>
        </w:rPr>
        <w:t>мс</w:t>
      </w:r>
      <w:proofErr w:type="spellEnd"/>
      <w:r w:rsidRPr="00D66C69">
        <w:rPr>
          <w:bCs/>
          <w:iCs/>
          <w:sz w:val="24"/>
          <w:szCs w:val="24"/>
        </w:rPr>
        <w:t>, потери не более 1 %.</w:t>
      </w:r>
    </w:p>
    <w:p w:rsidR="00730DE3" w:rsidRPr="00D66C69" w:rsidRDefault="00730DE3" w:rsidP="00E6634C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>Электротехнические решения:</w:t>
      </w:r>
    </w:p>
    <w:p w:rsidR="00730DE3" w:rsidRPr="00D66C69" w:rsidRDefault="00226092" w:rsidP="00E6634C">
      <w:pPr>
        <w:pStyle w:val="a5"/>
        <w:numPr>
          <w:ilvl w:val="2"/>
          <w:numId w:val="18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lastRenderedPageBreak/>
        <w:t>Расчет и обоснование</w:t>
      </w:r>
      <w:r w:rsidR="00730DE3" w:rsidRPr="00D66C69">
        <w:rPr>
          <w:bCs/>
          <w:iCs/>
          <w:sz w:val="24"/>
          <w:szCs w:val="24"/>
        </w:rPr>
        <w:t xml:space="preserve"> </w:t>
      </w:r>
      <w:r w:rsidRPr="00D66C69">
        <w:rPr>
          <w:bCs/>
          <w:iCs/>
          <w:sz w:val="24"/>
          <w:szCs w:val="24"/>
        </w:rPr>
        <w:t>электротехнических</w:t>
      </w:r>
      <w:r w:rsidR="00730DE3" w:rsidRPr="00D66C69">
        <w:rPr>
          <w:bCs/>
          <w:iCs/>
          <w:sz w:val="24"/>
          <w:szCs w:val="24"/>
        </w:rPr>
        <w:t xml:space="preserve"> решений </w:t>
      </w:r>
      <w:r w:rsidRPr="00D66C69">
        <w:rPr>
          <w:bCs/>
          <w:iCs/>
          <w:sz w:val="24"/>
          <w:szCs w:val="24"/>
        </w:rPr>
        <w:t xml:space="preserve">для </w:t>
      </w:r>
      <w:r w:rsidR="00730DE3" w:rsidRPr="00D66C69">
        <w:rPr>
          <w:bCs/>
          <w:iCs/>
          <w:sz w:val="24"/>
          <w:szCs w:val="24"/>
        </w:rPr>
        <w:t xml:space="preserve">ЛЭП, оборудования ТП, РП, электрические принципиальные схемы, карта </w:t>
      </w:r>
      <w:proofErr w:type="spellStart"/>
      <w:r w:rsidR="00730DE3" w:rsidRPr="00D66C69">
        <w:rPr>
          <w:bCs/>
          <w:iCs/>
          <w:sz w:val="24"/>
          <w:szCs w:val="24"/>
        </w:rPr>
        <w:t>уставок</w:t>
      </w:r>
      <w:proofErr w:type="spellEnd"/>
      <w:r w:rsidR="00730DE3" w:rsidRPr="00D66C69">
        <w:rPr>
          <w:bCs/>
          <w:iCs/>
          <w:sz w:val="24"/>
          <w:szCs w:val="24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</w:t>
      </w:r>
      <w:r w:rsidR="00A36903" w:rsidRPr="00D66C69">
        <w:rPr>
          <w:bCs/>
          <w:iCs/>
          <w:sz w:val="24"/>
          <w:szCs w:val="24"/>
        </w:rPr>
        <w:t>я.</w:t>
      </w:r>
    </w:p>
    <w:p w:rsidR="00730DE3" w:rsidRPr="00D66C69" w:rsidRDefault="00730DE3" w:rsidP="00E6634C">
      <w:pPr>
        <w:pStyle w:val="a5"/>
        <w:numPr>
          <w:ilvl w:val="2"/>
          <w:numId w:val="18"/>
        </w:numPr>
        <w:tabs>
          <w:tab w:val="left" w:pos="1418"/>
        </w:tabs>
        <w:spacing w:before="120" w:after="120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Основные требования к проектируемым ЛЭП </w:t>
      </w:r>
      <w:r w:rsidR="00E92A05" w:rsidRPr="00D66C69">
        <w:rPr>
          <w:bCs/>
          <w:iCs/>
          <w:sz w:val="24"/>
          <w:szCs w:val="24"/>
        </w:rPr>
        <w:t>6</w:t>
      </w:r>
      <w:r w:rsidRPr="00D66C69">
        <w:rPr>
          <w:bCs/>
          <w:iCs/>
          <w:sz w:val="24"/>
          <w:szCs w:val="24"/>
        </w:rPr>
        <w:t xml:space="preserve">-10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>:</w:t>
      </w:r>
    </w:p>
    <w:p w:rsidR="00730DE3" w:rsidRPr="00D66C69" w:rsidRDefault="00730DE3" w:rsidP="00E6634C">
      <w:pPr>
        <w:pStyle w:val="a3"/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sz w:val="24"/>
          <w:szCs w:val="24"/>
        </w:rPr>
        <w:t xml:space="preserve">Основные требования к ВЛ 6 (10) </w:t>
      </w:r>
      <w:proofErr w:type="spellStart"/>
      <w:r w:rsidRPr="00D66C69">
        <w:rPr>
          <w:sz w:val="24"/>
          <w:szCs w:val="24"/>
        </w:rPr>
        <w:t>кВ</w:t>
      </w:r>
      <w:proofErr w:type="spellEnd"/>
      <w:r w:rsidRPr="00D66C69">
        <w:rPr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1"/>
        <w:gridCol w:w="3846"/>
      </w:tblGrid>
      <w:tr w:rsidR="00730DE3" w:rsidRPr="00D66C69" w:rsidTr="00491F7A">
        <w:trPr>
          <w:tblHeader/>
        </w:trPr>
        <w:tc>
          <w:tcPr>
            <w:tcW w:w="5391" w:type="dxa"/>
            <w:vAlign w:val="center"/>
          </w:tcPr>
          <w:p w:rsidR="00730DE3" w:rsidRPr="00D66C69" w:rsidRDefault="00730DE3" w:rsidP="00E6634C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846" w:type="dxa"/>
            <w:vAlign w:val="center"/>
          </w:tcPr>
          <w:p w:rsidR="00730DE3" w:rsidRPr="00D66C69" w:rsidRDefault="00730DE3" w:rsidP="00E6634C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Значение</w:t>
            </w:r>
          </w:p>
        </w:tc>
      </w:tr>
      <w:tr w:rsidR="00730DE3" w:rsidRPr="00D66C69" w:rsidTr="00491F7A">
        <w:tc>
          <w:tcPr>
            <w:tcW w:w="5391" w:type="dxa"/>
          </w:tcPr>
          <w:p w:rsidR="00730DE3" w:rsidRPr="00D66C69" w:rsidRDefault="00730DE3" w:rsidP="00E6634C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D66C69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846" w:type="dxa"/>
          </w:tcPr>
          <w:p w:rsidR="00730DE3" w:rsidRPr="00D66C69" w:rsidRDefault="00730DE3" w:rsidP="00E6634C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 xml:space="preserve">6 (10) </w:t>
            </w:r>
            <w:proofErr w:type="spellStart"/>
            <w:r w:rsidRPr="00D66C69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D66C69" w:rsidTr="00491F7A">
        <w:tc>
          <w:tcPr>
            <w:tcW w:w="5391" w:type="dxa"/>
          </w:tcPr>
          <w:p w:rsidR="00730DE3" w:rsidRPr="00D66C69" w:rsidRDefault="00730DE3" w:rsidP="00E6634C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846" w:type="dxa"/>
          </w:tcPr>
          <w:p w:rsidR="00730DE3" w:rsidRPr="00D66C69" w:rsidRDefault="00730DE3" w:rsidP="00E6634C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730DE3" w:rsidRPr="00D66C69" w:rsidTr="00491F7A">
        <w:tc>
          <w:tcPr>
            <w:tcW w:w="5391" w:type="dxa"/>
            <w:vAlign w:val="center"/>
          </w:tcPr>
          <w:p w:rsidR="00730DE3" w:rsidRPr="00D66C69" w:rsidRDefault="00730DE3" w:rsidP="00E6634C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846" w:type="dxa"/>
            <w:vAlign w:val="center"/>
          </w:tcPr>
          <w:p w:rsidR="00730DE3" w:rsidRPr="00D66C69" w:rsidRDefault="009F55F6" w:rsidP="00E6634C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СИП-3</w:t>
            </w:r>
          </w:p>
        </w:tc>
      </w:tr>
      <w:tr w:rsidR="00730DE3" w:rsidRPr="00D66C69" w:rsidTr="00491F7A">
        <w:tc>
          <w:tcPr>
            <w:tcW w:w="5391" w:type="dxa"/>
          </w:tcPr>
          <w:p w:rsidR="00730DE3" w:rsidRPr="00D66C69" w:rsidRDefault="00730DE3" w:rsidP="00E6634C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Тип самонесущего кабеля (системы «земля-воздух-вода»)</w:t>
            </w:r>
          </w:p>
        </w:tc>
        <w:tc>
          <w:tcPr>
            <w:tcW w:w="3846" w:type="dxa"/>
          </w:tcPr>
          <w:p w:rsidR="00730DE3" w:rsidRPr="00D66C69" w:rsidRDefault="00491F7A" w:rsidP="00E6634C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D66C69">
              <w:rPr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730DE3" w:rsidRPr="00D66C69" w:rsidTr="00491F7A">
        <w:tc>
          <w:tcPr>
            <w:tcW w:w="5391" w:type="dxa"/>
          </w:tcPr>
          <w:p w:rsidR="00730DE3" w:rsidRPr="00D66C69" w:rsidRDefault="00730DE3" w:rsidP="00E6634C">
            <w:pPr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 xml:space="preserve">Совместная подвеска </w:t>
            </w:r>
          </w:p>
        </w:tc>
        <w:tc>
          <w:tcPr>
            <w:tcW w:w="3846" w:type="dxa"/>
          </w:tcPr>
          <w:p w:rsidR="00730DE3" w:rsidRPr="00D66C69" w:rsidRDefault="00C16CE5" w:rsidP="00E6634C">
            <w:pPr>
              <w:ind w:firstLine="35"/>
              <w:jc w:val="center"/>
              <w:rPr>
                <w:sz w:val="24"/>
                <w:szCs w:val="24"/>
              </w:rPr>
            </w:pPr>
            <w:r w:rsidRPr="00D66C69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491F7A" w:rsidRPr="00D66C69" w:rsidTr="00491F7A">
        <w:tc>
          <w:tcPr>
            <w:tcW w:w="5391" w:type="dxa"/>
            <w:vAlign w:val="center"/>
          </w:tcPr>
          <w:p w:rsidR="00491F7A" w:rsidRPr="00D66C69" w:rsidRDefault="00491F7A" w:rsidP="00E6634C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846" w:type="dxa"/>
            <w:vAlign w:val="center"/>
          </w:tcPr>
          <w:p w:rsidR="00491F7A" w:rsidRPr="00D66C69" w:rsidRDefault="00491F7A" w:rsidP="00E6634C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50-95 мм2 в соответствии с сечением проводов ВЛ</w:t>
            </w:r>
          </w:p>
        </w:tc>
      </w:tr>
      <w:tr w:rsidR="00491F7A" w:rsidRPr="00D66C69" w:rsidTr="00491F7A">
        <w:tc>
          <w:tcPr>
            <w:tcW w:w="5391" w:type="dxa"/>
            <w:vAlign w:val="center"/>
          </w:tcPr>
          <w:p w:rsidR="00491F7A" w:rsidRPr="00D66C69" w:rsidRDefault="00491F7A" w:rsidP="00E6634C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846" w:type="dxa"/>
            <w:vAlign w:val="center"/>
          </w:tcPr>
          <w:p w:rsidR="00491F7A" w:rsidRPr="00D66C69" w:rsidRDefault="00491F7A" w:rsidP="00E6634C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 xml:space="preserve">ОПН с искровым промежутком </w:t>
            </w:r>
          </w:p>
        </w:tc>
      </w:tr>
      <w:tr w:rsidR="00491F7A" w:rsidRPr="00D66C69" w:rsidTr="00491F7A">
        <w:tc>
          <w:tcPr>
            <w:tcW w:w="5391" w:type="dxa"/>
            <w:vAlign w:val="center"/>
          </w:tcPr>
          <w:p w:rsidR="00491F7A" w:rsidRPr="00D66C69" w:rsidRDefault="00491F7A" w:rsidP="00E6634C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D66C69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846" w:type="dxa"/>
          </w:tcPr>
          <w:p w:rsidR="00491F7A" w:rsidRPr="00D66C69" w:rsidRDefault="00491F7A" w:rsidP="00E6634C">
            <w:pPr>
              <w:pStyle w:val="a3"/>
              <w:tabs>
                <w:tab w:val="num" w:pos="1276"/>
              </w:tabs>
              <w:ind w:left="0" w:firstLine="35"/>
              <w:rPr>
                <w:sz w:val="24"/>
                <w:szCs w:val="24"/>
                <w:lang w:eastAsia="ru-RU"/>
              </w:rPr>
            </w:pPr>
            <w:r w:rsidRPr="00D66C69">
              <w:rPr>
                <w:sz w:val="24"/>
                <w:szCs w:val="24"/>
                <w:lang w:eastAsia="ru-RU"/>
              </w:rPr>
              <w:t xml:space="preserve">ЖБ** </w:t>
            </w:r>
          </w:p>
        </w:tc>
      </w:tr>
      <w:tr w:rsidR="00491F7A" w:rsidRPr="00D66C69" w:rsidTr="00491F7A">
        <w:tc>
          <w:tcPr>
            <w:tcW w:w="5391" w:type="dxa"/>
            <w:vAlign w:val="center"/>
          </w:tcPr>
          <w:p w:rsidR="00491F7A" w:rsidRPr="00D66C69" w:rsidRDefault="00491F7A" w:rsidP="00E6634C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D66C69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846" w:type="dxa"/>
          </w:tcPr>
          <w:p w:rsidR="00491F7A" w:rsidRPr="00D66C69" w:rsidRDefault="00491F7A" w:rsidP="00E6634C">
            <w:pPr>
              <w:pStyle w:val="a3"/>
              <w:tabs>
                <w:tab w:val="num" w:pos="1276"/>
              </w:tabs>
              <w:ind w:left="0" w:firstLine="33"/>
              <w:rPr>
                <w:sz w:val="24"/>
                <w:szCs w:val="24"/>
                <w:lang w:eastAsia="ru-RU"/>
              </w:rPr>
            </w:pPr>
            <w:r w:rsidRPr="00D66C69">
              <w:rPr>
                <w:sz w:val="24"/>
                <w:szCs w:val="24"/>
                <w:lang w:eastAsia="ru-RU"/>
              </w:rPr>
              <w:t xml:space="preserve">ЖБ** </w:t>
            </w:r>
          </w:p>
        </w:tc>
      </w:tr>
      <w:tr w:rsidR="00491F7A" w:rsidRPr="00D66C69" w:rsidTr="00491F7A">
        <w:tc>
          <w:tcPr>
            <w:tcW w:w="5391" w:type="dxa"/>
            <w:vAlign w:val="center"/>
          </w:tcPr>
          <w:p w:rsidR="00491F7A" w:rsidRPr="00D66C69" w:rsidRDefault="00491F7A" w:rsidP="00E6634C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D66C69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846" w:type="dxa"/>
            <w:vAlign w:val="center"/>
          </w:tcPr>
          <w:p w:rsidR="00491F7A" w:rsidRPr="00D66C69" w:rsidRDefault="00491F7A" w:rsidP="00E6634C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50</w:t>
            </w:r>
          </w:p>
        </w:tc>
      </w:tr>
      <w:tr w:rsidR="00491F7A" w:rsidRPr="00D66C69" w:rsidTr="00491F7A">
        <w:tc>
          <w:tcPr>
            <w:tcW w:w="5391" w:type="dxa"/>
            <w:vAlign w:val="center"/>
          </w:tcPr>
          <w:p w:rsidR="00491F7A" w:rsidRPr="00D66C69" w:rsidRDefault="00491F7A" w:rsidP="00E6634C">
            <w:pPr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846" w:type="dxa"/>
            <w:vAlign w:val="center"/>
          </w:tcPr>
          <w:p w:rsidR="00491F7A" w:rsidRPr="00D66C69" w:rsidRDefault="00491F7A" w:rsidP="00E6634C">
            <w:pPr>
              <w:ind w:firstLine="33"/>
              <w:jc w:val="center"/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Стекло/фарфор</w:t>
            </w:r>
          </w:p>
        </w:tc>
      </w:tr>
      <w:tr w:rsidR="00730DE3" w:rsidRPr="00D66C69" w:rsidTr="00491F7A">
        <w:tc>
          <w:tcPr>
            <w:tcW w:w="5391" w:type="dxa"/>
            <w:vAlign w:val="center"/>
          </w:tcPr>
          <w:p w:rsidR="00730DE3" w:rsidRPr="00D66C69" w:rsidRDefault="00730DE3" w:rsidP="00E6634C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Заходы на ТП</w:t>
            </w:r>
          </w:p>
        </w:tc>
        <w:tc>
          <w:tcPr>
            <w:tcW w:w="3846" w:type="dxa"/>
            <w:vAlign w:val="center"/>
          </w:tcPr>
          <w:p w:rsidR="00730DE3" w:rsidRPr="00D66C69" w:rsidRDefault="00491F7A" w:rsidP="00E6634C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-</w:t>
            </w:r>
          </w:p>
        </w:tc>
      </w:tr>
      <w:tr w:rsidR="00730DE3" w:rsidRPr="00D66C69" w:rsidTr="00491F7A">
        <w:tc>
          <w:tcPr>
            <w:tcW w:w="5391" w:type="dxa"/>
            <w:vAlign w:val="center"/>
          </w:tcPr>
          <w:p w:rsidR="00730DE3" w:rsidRPr="00D66C69" w:rsidRDefault="00730DE3" w:rsidP="00E6634C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846" w:type="dxa"/>
            <w:vAlign w:val="center"/>
          </w:tcPr>
          <w:p w:rsidR="00730DE3" w:rsidRPr="00D66C69" w:rsidRDefault="00730DE3" w:rsidP="00E6634C">
            <w:pPr>
              <w:pStyle w:val="Default"/>
              <w:ind w:firstLine="33"/>
              <w:jc w:val="center"/>
            </w:pPr>
          </w:p>
        </w:tc>
      </w:tr>
      <w:tr w:rsidR="00730DE3" w:rsidRPr="00D66C69" w:rsidTr="00491F7A">
        <w:tc>
          <w:tcPr>
            <w:tcW w:w="5391" w:type="dxa"/>
            <w:vAlign w:val="center"/>
          </w:tcPr>
          <w:p w:rsidR="00730DE3" w:rsidRPr="00D66C69" w:rsidRDefault="00730DE3" w:rsidP="00E6634C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846" w:type="dxa"/>
            <w:vAlign w:val="center"/>
          </w:tcPr>
          <w:p w:rsidR="00730DE3" w:rsidRPr="00D66C69" w:rsidRDefault="00491F7A" w:rsidP="00E6634C">
            <w:pPr>
              <w:pStyle w:val="Default"/>
              <w:ind w:firstLine="33"/>
              <w:jc w:val="center"/>
            </w:pPr>
            <w:r w:rsidRPr="00D66C69">
              <w:t>Уточнить при проектировании</w:t>
            </w:r>
          </w:p>
        </w:tc>
      </w:tr>
      <w:tr w:rsidR="00730DE3" w:rsidRPr="00D66C69" w:rsidTr="00491F7A">
        <w:tc>
          <w:tcPr>
            <w:tcW w:w="5391" w:type="dxa"/>
            <w:vAlign w:val="center"/>
          </w:tcPr>
          <w:p w:rsidR="00730DE3" w:rsidRPr="00D66C69" w:rsidRDefault="00730DE3" w:rsidP="00E6634C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D66C69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3846" w:type="dxa"/>
            <w:vAlign w:val="center"/>
          </w:tcPr>
          <w:p w:rsidR="00730DE3" w:rsidRPr="00D66C69" w:rsidRDefault="00730DE3" w:rsidP="00E6634C">
            <w:pPr>
              <w:pStyle w:val="a3"/>
              <w:tabs>
                <w:tab w:val="num" w:pos="1276"/>
              </w:tabs>
              <w:ind w:left="0" w:firstLine="33"/>
              <w:rPr>
                <w:sz w:val="24"/>
                <w:szCs w:val="24"/>
                <w:lang w:eastAsia="ru-RU"/>
              </w:rPr>
            </w:pPr>
          </w:p>
        </w:tc>
      </w:tr>
      <w:tr w:rsidR="00730DE3" w:rsidRPr="00D66C69" w:rsidTr="00491F7A">
        <w:tc>
          <w:tcPr>
            <w:tcW w:w="5391" w:type="dxa"/>
            <w:vAlign w:val="center"/>
          </w:tcPr>
          <w:p w:rsidR="00730DE3" w:rsidRPr="00D66C69" w:rsidRDefault="00730DE3" w:rsidP="00E6634C">
            <w:pPr>
              <w:pStyle w:val="a3"/>
              <w:ind w:left="0" w:firstLine="0"/>
              <w:jc w:val="left"/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846" w:type="dxa"/>
            <w:vAlign w:val="center"/>
          </w:tcPr>
          <w:p w:rsidR="00730DE3" w:rsidRPr="00D66C69" w:rsidRDefault="00491F7A" w:rsidP="00E6634C">
            <w:pPr>
              <w:pStyle w:val="a3"/>
              <w:ind w:left="0" w:firstLine="33"/>
              <w:rPr>
                <w:sz w:val="24"/>
                <w:szCs w:val="24"/>
              </w:rPr>
            </w:pPr>
            <w:r w:rsidRPr="00D66C69"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730DE3" w:rsidRPr="00D66C69" w:rsidTr="00491F7A">
        <w:trPr>
          <w:trHeight w:val="241"/>
        </w:trPr>
        <w:tc>
          <w:tcPr>
            <w:tcW w:w="5391" w:type="dxa"/>
            <w:vAlign w:val="center"/>
          </w:tcPr>
          <w:p w:rsidR="00730DE3" w:rsidRPr="00D66C69" w:rsidRDefault="00730DE3" w:rsidP="00E6634C">
            <w:pPr>
              <w:pStyle w:val="a3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D66C69">
              <w:rPr>
                <w:sz w:val="24"/>
                <w:szCs w:val="24"/>
                <w:lang w:eastAsia="ru-RU"/>
              </w:rPr>
              <w:t>Пересечения:</w:t>
            </w:r>
          </w:p>
          <w:p w:rsidR="00730DE3" w:rsidRPr="00D66C69" w:rsidRDefault="00730DE3" w:rsidP="00E6634C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D66C69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730DE3" w:rsidRPr="00D66C69" w:rsidRDefault="00730DE3" w:rsidP="00E6634C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D66C69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730DE3" w:rsidRPr="00D66C69" w:rsidRDefault="00730DE3" w:rsidP="00E6634C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D66C69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730DE3" w:rsidRPr="00D66C69" w:rsidRDefault="00730DE3" w:rsidP="00E6634C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D66C69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846" w:type="dxa"/>
            <w:tcBorders>
              <w:bottom w:val="single" w:sz="4" w:space="0" w:color="auto"/>
            </w:tcBorders>
            <w:vAlign w:val="center"/>
          </w:tcPr>
          <w:p w:rsidR="00730DE3" w:rsidRPr="00D66C69" w:rsidRDefault="00491F7A" w:rsidP="00E6634C">
            <w:pPr>
              <w:pStyle w:val="a3"/>
              <w:ind w:left="0" w:firstLine="33"/>
              <w:rPr>
                <w:sz w:val="24"/>
                <w:szCs w:val="24"/>
                <w:lang w:eastAsia="ru-RU"/>
              </w:rPr>
            </w:pPr>
            <w:r w:rsidRPr="00D66C69">
              <w:rPr>
                <w:sz w:val="24"/>
                <w:szCs w:val="24"/>
                <w:lang w:eastAsia="ru-RU"/>
              </w:rPr>
              <w:t>Уточнить при проектировании</w:t>
            </w:r>
          </w:p>
        </w:tc>
      </w:tr>
    </w:tbl>
    <w:p w:rsidR="00491F7A" w:rsidRPr="00D66C69" w:rsidRDefault="00491F7A" w:rsidP="00E6634C">
      <w:pPr>
        <w:pStyle w:val="a3"/>
        <w:tabs>
          <w:tab w:val="left" w:pos="993"/>
        </w:tabs>
        <w:ind w:left="0" w:firstLine="567"/>
        <w:jc w:val="both"/>
        <w:rPr>
          <w:bCs/>
          <w:sz w:val="24"/>
          <w:szCs w:val="24"/>
        </w:rPr>
      </w:pPr>
      <w:r w:rsidRPr="00D66C69">
        <w:rPr>
          <w:bCs/>
          <w:sz w:val="24"/>
          <w:szCs w:val="24"/>
        </w:rPr>
        <w:t xml:space="preserve">** рассматривать возможность применения опор из модифицированного дисперсией многослойных углеродных </w:t>
      </w:r>
      <w:proofErr w:type="spellStart"/>
      <w:r w:rsidRPr="00D66C69">
        <w:rPr>
          <w:bCs/>
          <w:sz w:val="24"/>
          <w:szCs w:val="24"/>
        </w:rPr>
        <w:t>нанотрубок</w:t>
      </w:r>
      <w:proofErr w:type="spellEnd"/>
      <w:r w:rsidRPr="00D66C69">
        <w:rPr>
          <w:bCs/>
          <w:sz w:val="24"/>
          <w:szCs w:val="24"/>
        </w:rPr>
        <w:t xml:space="preserve"> железобетона согласно патенту ПАО «МРСК Центра и Приволжья» на полезную модель от 28.03.2014 № 140055 «Опора </w:t>
      </w:r>
      <w:proofErr w:type="gramStart"/>
      <w:r w:rsidRPr="00D66C69">
        <w:rPr>
          <w:bCs/>
          <w:sz w:val="24"/>
          <w:szCs w:val="24"/>
        </w:rPr>
        <w:t>ВЛ</w:t>
      </w:r>
      <w:proofErr w:type="gramEnd"/>
      <w:r w:rsidRPr="00D66C69">
        <w:rPr>
          <w:bCs/>
          <w:sz w:val="24"/>
          <w:szCs w:val="24"/>
        </w:rPr>
        <w:t xml:space="preserve"> 0,4-10 </w:t>
      </w:r>
      <w:proofErr w:type="spellStart"/>
      <w:r w:rsidRPr="00D66C69">
        <w:rPr>
          <w:bCs/>
          <w:sz w:val="24"/>
          <w:szCs w:val="24"/>
        </w:rPr>
        <w:t>кВ</w:t>
      </w:r>
      <w:proofErr w:type="spellEnd"/>
      <w:r w:rsidRPr="00D66C69">
        <w:rPr>
          <w:bCs/>
          <w:sz w:val="24"/>
          <w:szCs w:val="24"/>
        </w:rPr>
        <w:t xml:space="preserve"> модифицированная»;</w:t>
      </w:r>
    </w:p>
    <w:p w:rsidR="00730DE3" w:rsidRPr="00D66C69" w:rsidRDefault="00730DE3" w:rsidP="00E6634C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металлоконструкции опор ВЛ 6-10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D66C69">
        <w:rPr>
          <w:bCs/>
          <w:iCs/>
          <w:sz w:val="24"/>
          <w:szCs w:val="24"/>
        </w:rPr>
        <w:t>цинкования</w:t>
      </w:r>
      <w:proofErr w:type="spellEnd"/>
      <w:r w:rsidRPr="00D66C69">
        <w:rPr>
          <w:bCs/>
          <w:iCs/>
          <w:sz w:val="24"/>
          <w:szCs w:val="24"/>
        </w:rPr>
        <w:t>;</w:t>
      </w:r>
    </w:p>
    <w:p w:rsidR="00730DE3" w:rsidRPr="00D66C69" w:rsidRDefault="00730DE3" w:rsidP="00E6634C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сечение провода на магистрали ВЛ 6-10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 должно быть не менее </w:t>
      </w:r>
      <w:r w:rsidR="009F55F6" w:rsidRPr="00D66C69">
        <w:rPr>
          <w:bCs/>
          <w:iCs/>
          <w:sz w:val="24"/>
          <w:szCs w:val="24"/>
        </w:rPr>
        <w:t xml:space="preserve">70 </w:t>
      </w:r>
      <w:r w:rsidRPr="00D66C69">
        <w:rPr>
          <w:bCs/>
          <w:iCs/>
          <w:sz w:val="24"/>
          <w:szCs w:val="24"/>
        </w:rPr>
        <w:t>мм2;</w:t>
      </w:r>
    </w:p>
    <w:p w:rsidR="00730DE3" w:rsidRPr="00D66C69" w:rsidRDefault="00730DE3" w:rsidP="00E6634C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предусмотреть на ВЛЗ-10 установку скоб для установки ПЗ, места определить </w:t>
      </w:r>
      <w:r w:rsidR="00BA6CA6" w:rsidRPr="00D66C69">
        <w:rPr>
          <w:bCs/>
          <w:iCs/>
          <w:sz w:val="24"/>
          <w:szCs w:val="24"/>
        </w:rPr>
        <w:t>Документацией</w:t>
      </w:r>
      <w:r w:rsidRPr="00D66C69">
        <w:rPr>
          <w:bCs/>
          <w:iCs/>
          <w:sz w:val="24"/>
          <w:szCs w:val="24"/>
        </w:rPr>
        <w:t>, согласовать с РЭС;</w:t>
      </w:r>
    </w:p>
    <w:p w:rsidR="00730DE3" w:rsidRPr="00D66C69" w:rsidRDefault="00730DE3" w:rsidP="00E6634C">
      <w:pPr>
        <w:pStyle w:val="a3"/>
        <w:numPr>
          <w:ilvl w:val="2"/>
          <w:numId w:val="9"/>
        </w:numPr>
        <w:tabs>
          <w:tab w:val="left" w:pos="426"/>
          <w:tab w:val="left" w:pos="993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4"/>
          <w:szCs w:val="24"/>
        </w:rPr>
      </w:pPr>
      <w:r w:rsidRPr="00D66C69">
        <w:rPr>
          <w:sz w:val="24"/>
          <w:szCs w:val="24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BA6CA6" w:rsidRPr="00D66C69">
        <w:rPr>
          <w:sz w:val="24"/>
          <w:szCs w:val="24"/>
        </w:rPr>
        <w:t>Документации</w:t>
      </w:r>
      <w:r w:rsidRPr="00D66C69">
        <w:rPr>
          <w:sz w:val="24"/>
          <w:szCs w:val="24"/>
        </w:rPr>
        <w:t xml:space="preserve"> с выполнением необходимых расчетов</w:t>
      </w:r>
      <w:r w:rsidRPr="00D66C69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730DE3" w:rsidRPr="00D66C69" w:rsidRDefault="00730DE3" w:rsidP="00E6634C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4"/>
          <w:szCs w:val="24"/>
        </w:rPr>
      </w:pPr>
      <w:r w:rsidRPr="00D66C69">
        <w:rPr>
          <w:bCs/>
          <w:sz w:val="24"/>
          <w:szCs w:val="24"/>
        </w:rPr>
        <w:lastRenderedPageBreak/>
        <w:t xml:space="preserve">при прохождении ВЛ 6 (10) </w:t>
      </w:r>
      <w:proofErr w:type="spellStart"/>
      <w:r w:rsidRPr="00D66C69">
        <w:rPr>
          <w:bCs/>
          <w:sz w:val="24"/>
          <w:szCs w:val="24"/>
        </w:rPr>
        <w:t>кВ</w:t>
      </w:r>
      <w:proofErr w:type="spellEnd"/>
      <w:r w:rsidRPr="00D66C69">
        <w:rPr>
          <w:bCs/>
          <w:sz w:val="24"/>
          <w:szCs w:val="24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D66C69">
        <w:rPr>
          <w:bCs/>
          <w:sz w:val="24"/>
          <w:szCs w:val="24"/>
        </w:rPr>
        <w:t>кВ</w:t>
      </w:r>
      <w:proofErr w:type="spellEnd"/>
      <w:r w:rsidRPr="00D66C69">
        <w:rPr>
          <w:bCs/>
          <w:sz w:val="24"/>
          <w:szCs w:val="24"/>
        </w:rPr>
        <w:t>)</w:t>
      </w:r>
      <w:r w:rsidR="0037010B" w:rsidRPr="00D66C69">
        <w:rPr>
          <w:bCs/>
          <w:sz w:val="24"/>
          <w:szCs w:val="24"/>
        </w:rPr>
        <w:t>.</w:t>
      </w:r>
    </w:p>
    <w:p w:rsidR="009F55F6" w:rsidRPr="00D66C69" w:rsidRDefault="009F55F6" w:rsidP="00E6634C">
      <w:pPr>
        <w:pStyle w:val="a3"/>
        <w:tabs>
          <w:tab w:val="left" w:pos="426"/>
        </w:tabs>
        <w:suppressAutoHyphens w:val="0"/>
        <w:ind w:left="567" w:firstLine="0"/>
        <w:jc w:val="both"/>
        <w:rPr>
          <w:bCs/>
          <w:sz w:val="24"/>
          <w:szCs w:val="24"/>
        </w:rPr>
      </w:pPr>
      <w:r w:rsidRPr="00D66C69">
        <w:rPr>
          <w:bCs/>
          <w:sz w:val="24"/>
          <w:szCs w:val="24"/>
        </w:rPr>
        <w:t xml:space="preserve">при прохождении ВЛ 6 (10) </w:t>
      </w:r>
      <w:proofErr w:type="spellStart"/>
      <w:r w:rsidRPr="00D66C69">
        <w:rPr>
          <w:bCs/>
          <w:sz w:val="24"/>
          <w:szCs w:val="24"/>
        </w:rPr>
        <w:t>кВ</w:t>
      </w:r>
      <w:proofErr w:type="spellEnd"/>
      <w:r w:rsidRPr="00D66C69">
        <w:rPr>
          <w:bCs/>
          <w:sz w:val="24"/>
          <w:szCs w:val="24"/>
        </w:rPr>
        <w:t xml:space="preserve">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:rsidR="00A2620E" w:rsidRPr="00D66C69" w:rsidRDefault="00A2620E" w:rsidP="00E6634C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D66C69">
        <w:rPr>
          <w:bCs/>
          <w:sz w:val="24"/>
          <w:szCs w:val="24"/>
          <w:shd w:val="clear" w:color="auto" w:fill="FFFFFF"/>
        </w:rPr>
        <w:t>5.</w:t>
      </w:r>
      <w:r w:rsidR="00BE34C9" w:rsidRPr="00D66C69">
        <w:rPr>
          <w:bCs/>
          <w:sz w:val="24"/>
          <w:szCs w:val="24"/>
          <w:shd w:val="clear" w:color="auto" w:fill="FFFFFF"/>
        </w:rPr>
        <w:t>12</w:t>
      </w:r>
      <w:r w:rsidRPr="00D66C69">
        <w:rPr>
          <w:bCs/>
          <w:sz w:val="24"/>
          <w:szCs w:val="24"/>
          <w:shd w:val="clear" w:color="auto" w:fill="FFFFFF"/>
        </w:rPr>
        <w:tab/>
        <w:t xml:space="preserve">На ВЛ 10 (6) </w:t>
      </w:r>
      <w:proofErr w:type="spellStart"/>
      <w:r w:rsidRPr="00D66C69">
        <w:rPr>
          <w:bCs/>
          <w:sz w:val="24"/>
          <w:szCs w:val="24"/>
          <w:shd w:val="clear" w:color="auto" w:fill="FFFFFF"/>
        </w:rPr>
        <w:t>кВ</w:t>
      </w:r>
      <w:proofErr w:type="spellEnd"/>
      <w:r w:rsidRPr="00D66C69">
        <w:rPr>
          <w:bCs/>
          <w:sz w:val="24"/>
          <w:szCs w:val="24"/>
          <w:shd w:val="clear" w:color="auto" w:fill="FFFFFF"/>
        </w:rPr>
        <w:t xml:space="preserve"> применить высоконадежные разъединители 10 </w:t>
      </w:r>
      <w:proofErr w:type="spellStart"/>
      <w:r w:rsidRPr="00D66C69">
        <w:rPr>
          <w:bCs/>
          <w:sz w:val="24"/>
          <w:szCs w:val="24"/>
          <w:shd w:val="clear" w:color="auto" w:fill="FFFFFF"/>
        </w:rPr>
        <w:t>кВ</w:t>
      </w:r>
      <w:proofErr w:type="spellEnd"/>
      <w:r w:rsidRPr="00D66C69">
        <w:rPr>
          <w:bCs/>
          <w:sz w:val="24"/>
          <w:szCs w:val="24"/>
          <w:shd w:val="clear" w:color="auto" w:fill="FFFFFF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A2620E" w:rsidRPr="00D66C69" w:rsidRDefault="00A2620E" w:rsidP="00E6634C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D66C69">
        <w:rPr>
          <w:bCs/>
          <w:sz w:val="24"/>
          <w:szCs w:val="24"/>
          <w:shd w:val="clear" w:color="auto" w:fill="FFFFFF"/>
        </w:rPr>
        <w:t>5.</w:t>
      </w:r>
      <w:r w:rsidR="00BE34C9" w:rsidRPr="00D66C69">
        <w:rPr>
          <w:bCs/>
          <w:sz w:val="24"/>
          <w:szCs w:val="24"/>
          <w:shd w:val="clear" w:color="auto" w:fill="FFFFFF"/>
        </w:rPr>
        <w:t>1</w:t>
      </w:r>
      <w:r w:rsidR="00A50486" w:rsidRPr="00D66C69">
        <w:rPr>
          <w:bCs/>
          <w:sz w:val="24"/>
          <w:szCs w:val="24"/>
          <w:shd w:val="clear" w:color="auto" w:fill="FFFFFF"/>
        </w:rPr>
        <w:t>3</w:t>
      </w:r>
      <w:r w:rsidR="00BE34C9" w:rsidRPr="00D66C69">
        <w:rPr>
          <w:bCs/>
          <w:sz w:val="24"/>
          <w:szCs w:val="24"/>
          <w:shd w:val="clear" w:color="auto" w:fill="FFFFFF"/>
        </w:rPr>
        <w:t xml:space="preserve"> </w:t>
      </w:r>
      <w:r w:rsidRPr="00D66C69">
        <w:rPr>
          <w:bCs/>
          <w:sz w:val="24"/>
          <w:szCs w:val="24"/>
          <w:shd w:val="clear" w:color="auto" w:fill="FFFFFF"/>
        </w:rPr>
        <w:tab/>
        <w:t xml:space="preserve">Предусмотреть </w:t>
      </w:r>
      <w:proofErr w:type="spellStart"/>
      <w:r w:rsidRPr="00D66C69">
        <w:rPr>
          <w:bCs/>
          <w:sz w:val="24"/>
          <w:szCs w:val="24"/>
          <w:shd w:val="clear" w:color="auto" w:fill="FFFFFF"/>
        </w:rPr>
        <w:t>тягоуловители</w:t>
      </w:r>
      <w:proofErr w:type="spellEnd"/>
      <w:r w:rsidRPr="00D66C69">
        <w:rPr>
          <w:bCs/>
          <w:sz w:val="24"/>
          <w:szCs w:val="24"/>
          <w:shd w:val="clear" w:color="auto" w:fill="FFFFFF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A2620E" w:rsidRPr="00D66C69" w:rsidRDefault="00A2620E" w:rsidP="00E6634C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D66C69">
        <w:rPr>
          <w:bCs/>
          <w:sz w:val="24"/>
          <w:szCs w:val="24"/>
          <w:shd w:val="clear" w:color="auto" w:fill="FFFFFF"/>
        </w:rPr>
        <w:t>5.</w:t>
      </w:r>
      <w:r w:rsidR="00A42FB7" w:rsidRPr="00D66C69">
        <w:rPr>
          <w:bCs/>
          <w:sz w:val="24"/>
          <w:szCs w:val="24"/>
          <w:shd w:val="clear" w:color="auto" w:fill="FFFFFF"/>
        </w:rPr>
        <w:t>1</w:t>
      </w:r>
      <w:r w:rsidR="00A50486" w:rsidRPr="00D66C69">
        <w:rPr>
          <w:bCs/>
          <w:sz w:val="24"/>
          <w:szCs w:val="24"/>
          <w:shd w:val="clear" w:color="auto" w:fill="FFFFFF"/>
        </w:rPr>
        <w:t>4</w:t>
      </w:r>
      <w:r w:rsidRPr="00D66C69">
        <w:rPr>
          <w:bCs/>
          <w:sz w:val="24"/>
          <w:szCs w:val="24"/>
          <w:shd w:val="clear" w:color="auto" w:fill="FFFFFF"/>
        </w:rPr>
        <w:tab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A2620E" w:rsidRPr="00D66C69" w:rsidRDefault="00A2620E" w:rsidP="00E6634C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D66C69">
        <w:rPr>
          <w:bCs/>
          <w:sz w:val="24"/>
          <w:szCs w:val="24"/>
          <w:shd w:val="clear" w:color="auto" w:fill="FFFFFF"/>
        </w:rPr>
        <w:t>5.1</w:t>
      </w:r>
      <w:r w:rsidR="00A50486" w:rsidRPr="00D66C69">
        <w:rPr>
          <w:bCs/>
          <w:sz w:val="24"/>
          <w:szCs w:val="24"/>
          <w:shd w:val="clear" w:color="auto" w:fill="FFFFFF"/>
        </w:rPr>
        <w:t>5</w:t>
      </w:r>
      <w:r w:rsidRPr="00D66C69">
        <w:rPr>
          <w:bCs/>
          <w:sz w:val="24"/>
          <w:szCs w:val="24"/>
          <w:shd w:val="clear" w:color="auto" w:fill="FFFFFF"/>
        </w:rPr>
        <w:tab/>
        <w:t>Запретить при проектировании (импортного) программного обеспечения и радиоэлектронной продукции для обеспечения критически важной инфраструктуры.</w:t>
      </w:r>
    </w:p>
    <w:p w:rsidR="00A2620E" w:rsidRPr="00D66C69" w:rsidRDefault="00A2620E" w:rsidP="00E6634C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D66C69">
        <w:rPr>
          <w:bCs/>
          <w:sz w:val="24"/>
          <w:szCs w:val="24"/>
          <w:shd w:val="clear" w:color="auto" w:fill="FFFFFF"/>
        </w:rPr>
        <w:t>5.</w:t>
      </w:r>
      <w:r w:rsidR="00A42FB7" w:rsidRPr="00D66C69">
        <w:rPr>
          <w:bCs/>
          <w:sz w:val="24"/>
          <w:szCs w:val="24"/>
          <w:shd w:val="clear" w:color="auto" w:fill="FFFFFF"/>
        </w:rPr>
        <w:t>1</w:t>
      </w:r>
      <w:r w:rsidR="00A50486" w:rsidRPr="00D66C69">
        <w:rPr>
          <w:bCs/>
          <w:sz w:val="24"/>
          <w:szCs w:val="24"/>
          <w:shd w:val="clear" w:color="auto" w:fill="FFFFFF"/>
        </w:rPr>
        <w:t>6</w:t>
      </w:r>
      <w:r w:rsidRPr="00D66C69">
        <w:rPr>
          <w:bCs/>
          <w:sz w:val="24"/>
          <w:szCs w:val="24"/>
          <w:shd w:val="clear" w:color="auto" w:fill="FFFFFF"/>
        </w:rPr>
        <w:tab/>
        <w:t xml:space="preserve">Технические решения проектной документации должны основываться на применении 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D66C69">
        <w:rPr>
          <w:bCs/>
          <w:sz w:val="24"/>
          <w:szCs w:val="24"/>
          <w:shd w:val="clear" w:color="auto" w:fill="FFFFFF"/>
        </w:rPr>
        <w:t>Минпромторга</w:t>
      </w:r>
      <w:proofErr w:type="spellEnd"/>
      <w:r w:rsidRPr="00D66C69">
        <w:rPr>
          <w:bCs/>
          <w:sz w:val="24"/>
          <w:szCs w:val="24"/>
          <w:shd w:val="clear" w:color="auto" w:fill="FFFFFF"/>
        </w:rPr>
        <w:t xml:space="preserve"> России и </w:t>
      </w:r>
      <w:proofErr w:type="spellStart"/>
      <w:r w:rsidRPr="00D66C69">
        <w:rPr>
          <w:bCs/>
          <w:sz w:val="24"/>
          <w:szCs w:val="24"/>
          <w:shd w:val="clear" w:color="auto" w:fill="FFFFFF"/>
        </w:rPr>
        <w:t>Минцифры</w:t>
      </w:r>
      <w:proofErr w:type="spellEnd"/>
      <w:r w:rsidRPr="00D66C69">
        <w:rPr>
          <w:bCs/>
          <w:sz w:val="24"/>
          <w:szCs w:val="24"/>
          <w:shd w:val="clear" w:color="auto" w:fill="FFFFFF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D66C69">
        <w:rPr>
          <w:bCs/>
          <w:sz w:val="24"/>
          <w:szCs w:val="24"/>
          <w:shd w:val="clear" w:color="auto" w:fill="FFFFFF"/>
        </w:rPr>
        <w:t>Минпромторга</w:t>
      </w:r>
      <w:proofErr w:type="spellEnd"/>
      <w:r w:rsidRPr="00D66C69">
        <w:rPr>
          <w:bCs/>
          <w:sz w:val="24"/>
          <w:szCs w:val="24"/>
          <w:shd w:val="clear" w:color="auto" w:fill="FFFFFF"/>
        </w:rPr>
        <w:t xml:space="preserve"> России и </w:t>
      </w:r>
      <w:proofErr w:type="spellStart"/>
      <w:r w:rsidRPr="00D66C69">
        <w:rPr>
          <w:bCs/>
          <w:sz w:val="24"/>
          <w:szCs w:val="24"/>
          <w:shd w:val="clear" w:color="auto" w:fill="FFFFFF"/>
        </w:rPr>
        <w:t>Минцифры</w:t>
      </w:r>
      <w:proofErr w:type="spellEnd"/>
      <w:r w:rsidRPr="00D66C69">
        <w:rPr>
          <w:bCs/>
          <w:sz w:val="24"/>
          <w:szCs w:val="24"/>
          <w:shd w:val="clear" w:color="auto" w:fill="FFFFFF"/>
        </w:rPr>
        <w:t xml:space="preserve"> России, считать иностранными (импортными).</w:t>
      </w:r>
    </w:p>
    <w:p w:rsidR="00A2620E" w:rsidRPr="00D66C69" w:rsidRDefault="00A2620E" w:rsidP="00E6634C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D66C69">
        <w:rPr>
          <w:bCs/>
          <w:sz w:val="24"/>
          <w:szCs w:val="24"/>
          <w:shd w:val="clear" w:color="auto" w:fill="FFFFFF"/>
        </w:rPr>
        <w:t>5.</w:t>
      </w:r>
      <w:r w:rsidR="00A42FB7" w:rsidRPr="00D66C69">
        <w:rPr>
          <w:bCs/>
          <w:sz w:val="24"/>
          <w:szCs w:val="24"/>
          <w:shd w:val="clear" w:color="auto" w:fill="FFFFFF"/>
        </w:rPr>
        <w:t>1</w:t>
      </w:r>
      <w:r w:rsidR="00A50486" w:rsidRPr="00D66C69">
        <w:rPr>
          <w:bCs/>
          <w:sz w:val="24"/>
          <w:szCs w:val="24"/>
          <w:shd w:val="clear" w:color="auto" w:fill="FFFFFF"/>
        </w:rPr>
        <w:t>7</w:t>
      </w:r>
      <w:r w:rsidRPr="00D66C69">
        <w:rPr>
          <w:bCs/>
          <w:sz w:val="24"/>
          <w:szCs w:val="24"/>
          <w:shd w:val="clear" w:color="auto" w:fill="FFFFFF"/>
        </w:rPr>
        <w:t>.</w:t>
      </w:r>
      <w:r w:rsidRPr="00D66C69">
        <w:rPr>
          <w:bCs/>
          <w:sz w:val="24"/>
          <w:szCs w:val="24"/>
          <w:shd w:val="clear" w:color="auto" w:fill="FFFFFF"/>
        </w:rPr>
        <w:tab/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A2620E" w:rsidRPr="00D66C69" w:rsidRDefault="00A2620E" w:rsidP="00E6634C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D66C69">
        <w:rPr>
          <w:bCs/>
          <w:sz w:val="24"/>
          <w:szCs w:val="24"/>
          <w:shd w:val="clear" w:color="auto" w:fill="FFFFFF"/>
        </w:rPr>
        <w:t>5.</w:t>
      </w:r>
      <w:r w:rsidR="00A50486" w:rsidRPr="00D66C69">
        <w:rPr>
          <w:bCs/>
          <w:sz w:val="24"/>
          <w:szCs w:val="24"/>
          <w:shd w:val="clear" w:color="auto" w:fill="FFFFFF"/>
        </w:rPr>
        <w:t>18</w:t>
      </w:r>
      <w:r w:rsidRPr="00D66C69">
        <w:rPr>
          <w:bCs/>
          <w:sz w:val="24"/>
          <w:szCs w:val="24"/>
          <w:shd w:val="clear" w:color="auto" w:fill="FFFFFF"/>
        </w:rPr>
        <w:t>.</w:t>
      </w:r>
      <w:r w:rsidRPr="00D66C69">
        <w:rPr>
          <w:bCs/>
          <w:sz w:val="24"/>
          <w:szCs w:val="24"/>
          <w:shd w:val="clear" w:color="auto" w:fill="FFFFFF"/>
        </w:rPr>
        <w:tab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981BAA" w:rsidRPr="00D66C69" w:rsidRDefault="00981BAA" w:rsidP="00E6634C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D66C69">
        <w:rPr>
          <w:bCs/>
          <w:sz w:val="24"/>
          <w:szCs w:val="24"/>
          <w:shd w:val="clear" w:color="auto" w:fill="FFFFFF"/>
        </w:rPr>
        <w:t>5.19. 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A2620E" w:rsidRPr="00D66C69" w:rsidRDefault="00A2620E" w:rsidP="00E6634C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D66C69">
        <w:rPr>
          <w:bCs/>
          <w:sz w:val="24"/>
          <w:szCs w:val="24"/>
          <w:shd w:val="clear" w:color="auto" w:fill="FFFFFF"/>
        </w:rPr>
        <w:t>5.</w:t>
      </w:r>
      <w:r w:rsidR="00981BAA" w:rsidRPr="00D66C69">
        <w:rPr>
          <w:bCs/>
          <w:sz w:val="24"/>
          <w:szCs w:val="24"/>
          <w:shd w:val="clear" w:color="auto" w:fill="FFFFFF"/>
        </w:rPr>
        <w:t>20</w:t>
      </w:r>
      <w:r w:rsidRPr="00D66C69">
        <w:rPr>
          <w:bCs/>
          <w:sz w:val="24"/>
          <w:szCs w:val="24"/>
          <w:shd w:val="clear" w:color="auto" w:fill="FFFFFF"/>
        </w:rPr>
        <w:t>.</w:t>
      </w:r>
      <w:r w:rsidRPr="00D66C69">
        <w:rPr>
          <w:bCs/>
          <w:sz w:val="24"/>
          <w:szCs w:val="24"/>
          <w:shd w:val="clear" w:color="auto" w:fill="FFFFFF"/>
        </w:rPr>
        <w:tab/>
      </w:r>
      <w:proofErr w:type="gramStart"/>
      <w:r w:rsidRPr="00D66C69">
        <w:rPr>
          <w:bCs/>
          <w:sz w:val="24"/>
          <w:szCs w:val="24"/>
          <w:shd w:val="clear" w:color="auto" w:fill="FFFFFF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(размещен на сайте ПАО «Россети» по ссылке https://rosseti.ru/investment/science/attestation/doc/Porydok_provedeniya_attestacii_2022.pdf), в противном случае в проектной документации указать на необходимость обязательного прохождения процедуры аттестации.</w:t>
      </w:r>
      <w:proofErr w:type="gramEnd"/>
    </w:p>
    <w:p w:rsidR="00A2620E" w:rsidRPr="00D66C69" w:rsidRDefault="00A2620E" w:rsidP="00E6634C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D66C69">
        <w:rPr>
          <w:bCs/>
          <w:sz w:val="24"/>
          <w:szCs w:val="24"/>
          <w:shd w:val="clear" w:color="auto" w:fill="FFFFFF"/>
        </w:rPr>
        <w:lastRenderedPageBreak/>
        <w:t>5.</w:t>
      </w:r>
      <w:r w:rsidR="00981BAA" w:rsidRPr="00D66C69">
        <w:rPr>
          <w:bCs/>
          <w:sz w:val="24"/>
          <w:szCs w:val="24"/>
          <w:shd w:val="clear" w:color="auto" w:fill="FFFFFF"/>
        </w:rPr>
        <w:t>21</w:t>
      </w:r>
      <w:r w:rsidRPr="00D66C69">
        <w:rPr>
          <w:bCs/>
          <w:sz w:val="24"/>
          <w:szCs w:val="24"/>
          <w:shd w:val="clear" w:color="auto" w:fill="FFFFFF"/>
        </w:rPr>
        <w:t>.</w:t>
      </w:r>
      <w:r w:rsidRPr="00D66C69">
        <w:rPr>
          <w:bCs/>
          <w:sz w:val="24"/>
          <w:szCs w:val="24"/>
          <w:shd w:val="clear" w:color="auto" w:fill="FFFFFF"/>
        </w:rPr>
        <w:tab/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 «Россети» по оборудованию и материалам, подлежащим аттестации. </w:t>
      </w:r>
    </w:p>
    <w:p w:rsidR="00A2620E" w:rsidRPr="00D66C69" w:rsidRDefault="00A2620E" w:rsidP="00E6634C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D66C69">
        <w:rPr>
          <w:bCs/>
          <w:sz w:val="24"/>
          <w:szCs w:val="24"/>
        </w:rPr>
        <w:t>5.</w:t>
      </w:r>
      <w:r w:rsidR="00981BAA" w:rsidRPr="00D66C69">
        <w:rPr>
          <w:bCs/>
          <w:sz w:val="24"/>
          <w:szCs w:val="24"/>
        </w:rPr>
        <w:t>22</w:t>
      </w:r>
      <w:r w:rsidRPr="00D66C69">
        <w:rPr>
          <w:bCs/>
          <w:sz w:val="24"/>
          <w:szCs w:val="24"/>
        </w:rPr>
        <w:t>.</w:t>
      </w:r>
      <w:r w:rsidRPr="00D66C69">
        <w:rPr>
          <w:bCs/>
          <w:sz w:val="24"/>
          <w:szCs w:val="24"/>
        </w:rPr>
        <w:tab/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:rsidR="00A2620E" w:rsidRPr="00D66C69" w:rsidRDefault="00A2620E" w:rsidP="00E6634C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D66C69">
        <w:rPr>
          <w:bCs/>
          <w:sz w:val="24"/>
          <w:szCs w:val="24"/>
          <w:shd w:val="clear" w:color="auto" w:fill="FFFFFF"/>
        </w:rPr>
        <w:t>5.</w:t>
      </w:r>
      <w:r w:rsidR="00981BAA" w:rsidRPr="00D66C69">
        <w:rPr>
          <w:bCs/>
          <w:sz w:val="24"/>
          <w:szCs w:val="24"/>
          <w:shd w:val="clear" w:color="auto" w:fill="FFFFFF"/>
        </w:rPr>
        <w:t>23</w:t>
      </w:r>
      <w:r w:rsidRPr="00D66C69">
        <w:rPr>
          <w:bCs/>
          <w:sz w:val="24"/>
          <w:szCs w:val="24"/>
          <w:shd w:val="clear" w:color="auto" w:fill="FFFFFF"/>
        </w:rPr>
        <w:t>.</w:t>
      </w:r>
      <w:r w:rsidRPr="00D66C69">
        <w:rPr>
          <w:bCs/>
          <w:sz w:val="24"/>
          <w:szCs w:val="24"/>
          <w:shd w:val="clear" w:color="auto" w:fill="FFFFFF"/>
        </w:rPr>
        <w:tab/>
        <w:t xml:space="preserve">При проектировании объектов распределительной сети 6-10 </w:t>
      </w:r>
      <w:proofErr w:type="spellStart"/>
      <w:r w:rsidRPr="00D66C69">
        <w:rPr>
          <w:bCs/>
          <w:sz w:val="24"/>
          <w:szCs w:val="24"/>
          <w:shd w:val="clear" w:color="auto" w:fill="FFFFFF"/>
        </w:rPr>
        <w:t>кВ</w:t>
      </w:r>
      <w:proofErr w:type="spellEnd"/>
      <w:r w:rsidRPr="00D66C69">
        <w:rPr>
          <w:bCs/>
          <w:sz w:val="24"/>
          <w:szCs w:val="24"/>
          <w:shd w:val="clear" w:color="auto" w:fill="FFFFFF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A2620E" w:rsidRPr="00D66C69" w:rsidRDefault="00A2620E" w:rsidP="00E6634C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D66C69">
        <w:rPr>
          <w:bCs/>
          <w:sz w:val="24"/>
          <w:szCs w:val="24"/>
          <w:shd w:val="clear" w:color="auto" w:fill="FFFFFF"/>
        </w:rPr>
        <w:t>5.</w:t>
      </w:r>
      <w:r w:rsidR="00A42FB7" w:rsidRPr="00D66C69">
        <w:rPr>
          <w:bCs/>
          <w:sz w:val="24"/>
          <w:szCs w:val="24"/>
          <w:shd w:val="clear" w:color="auto" w:fill="FFFFFF"/>
        </w:rPr>
        <w:t>2</w:t>
      </w:r>
      <w:r w:rsidR="00981BAA" w:rsidRPr="00D66C69">
        <w:rPr>
          <w:bCs/>
          <w:sz w:val="24"/>
          <w:szCs w:val="24"/>
          <w:shd w:val="clear" w:color="auto" w:fill="FFFFFF"/>
        </w:rPr>
        <w:t>4</w:t>
      </w:r>
      <w:r w:rsidRPr="00D66C69">
        <w:rPr>
          <w:bCs/>
          <w:sz w:val="24"/>
          <w:szCs w:val="24"/>
          <w:shd w:val="clear" w:color="auto" w:fill="FFFFFF"/>
        </w:rPr>
        <w:t>.</w:t>
      </w:r>
      <w:r w:rsidRPr="00D66C69">
        <w:rPr>
          <w:bCs/>
          <w:sz w:val="24"/>
          <w:szCs w:val="24"/>
          <w:shd w:val="clear" w:color="auto" w:fill="FFFFFF"/>
        </w:rPr>
        <w:tab/>
        <w:t xml:space="preserve">Выполнить проверку ТТ в ячейке(-ах) 6-10 </w:t>
      </w:r>
      <w:proofErr w:type="spellStart"/>
      <w:r w:rsidRPr="00D66C69">
        <w:rPr>
          <w:bCs/>
          <w:sz w:val="24"/>
          <w:szCs w:val="24"/>
          <w:shd w:val="clear" w:color="auto" w:fill="FFFFFF"/>
        </w:rPr>
        <w:t>кВ</w:t>
      </w:r>
      <w:proofErr w:type="spellEnd"/>
      <w:r w:rsidRPr="00D66C69">
        <w:rPr>
          <w:bCs/>
          <w:sz w:val="24"/>
          <w:szCs w:val="24"/>
          <w:shd w:val="clear" w:color="auto" w:fill="FFFFFF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A2620E" w:rsidRPr="00D66C69" w:rsidRDefault="00A2620E" w:rsidP="00E6634C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D66C69">
        <w:rPr>
          <w:bCs/>
          <w:sz w:val="24"/>
          <w:szCs w:val="24"/>
          <w:shd w:val="clear" w:color="auto" w:fill="FFFFFF"/>
        </w:rPr>
        <w:t>5.2</w:t>
      </w:r>
      <w:r w:rsidR="00981BAA" w:rsidRPr="00D66C69">
        <w:rPr>
          <w:bCs/>
          <w:sz w:val="24"/>
          <w:szCs w:val="24"/>
          <w:shd w:val="clear" w:color="auto" w:fill="FFFFFF"/>
        </w:rPr>
        <w:t>5</w:t>
      </w:r>
      <w:r w:rsidRPr="00D66C69">
        <w:rPr>
          <w:bCs/>
          <w:sz w:val="24"/>
          <w:szCs w:val="24"/>
          <w:shd w:val="clear" w:color="auto" w:fill="FFFFFF"/>
        </w:rPr>
        <w:t>.</w:t>
      </w:r>
      <w:r w:rsidRPr="00D66C69">
        <w:rPr>
          <w:bCs/>
          <w:sz w:val="24"/>
          <w:szCs w:val="24"/>
          <w:shd w:val="clear" w:color="auto" w:fill="FFFFFF"/>
        </w:rPr>
        <w:tab/>
        <w:t xml:space="preserve">Выполнить расчет токов </w:t>
      </w:r>
      <w:proofErr w:type="spellStart"/>
      <w:r w:rsidRPr="00D66C69">
        <w:rPr>
          <w:bCs/>
          <w:sz w:val="24"/>
          <w:szCs w:val="24"/>
          <w:shd w:val="clear" w:color="auto" w:fill="FFFFFF"/>
        </w:rPr>
        <w:t>к.з</w:t>
      </w:r>
      <w:proofErr w:type="spellEnd"/>
      <w:r w:rsidRPr="00D66C69">
        <w:rPr>
          <w:bCs/>
          <w:sz w:val="24"/>
          <w:szCs w:val="24"/>
          <w:shd w:val="clear" w:color="auto" w:fill="FFFFFF"/>
        </w:rPr>
        <w:t xml:space="preserve">., предусмотреть проверку чувствительности защит. В случае необходимости </w:t>
      </w:r>
      <w:proofErr w:type="spellStart"/>
      <w:r w:rsidRPr="00D66C69">
        <w:rPr>
          <w:bCs/>
          <w:sz w:val="24"/>
          <w:szCs w:val="24"/>
          <w:shd w:val="clear" w:color="auto" w:fill="FFFFFF"/>
        </w:rPr>
        <w:t>справочно</w:t>
      </w:r>
      <w:proofErr w:type="spellEnd"/>
      <w:r w:rsidRPr="00D66C69">
        <w:rPr>
          <w:bCs/>
          <w:sz w:val="24"/>
          <w:szCs w:val="24"/>
          <w:shd w:val="clear" w:color="auto" w:fill="FFFFFF"/>
        </w:rPr>
        <w:t xml:space="preserve"> представить в проекте предложение о замене оборудования.</w:t>
      </w:r>
    </w:p>
    <w:p w:rsidR="00A42FB7" w:rsidRPr="00D66C69" w:rsidRDefault="00A42FB7" w:rsidP="00E6634C">
      <w:pPr>
        <w:pStyle w:val="a3"/>
        <w:spacing w:before="120" w:after="120"/>
        <w:ind w:left="0" w:firstLine="709"/>
        <w:jc w:val="both"/>
        <w:rPr>
          <w:bCs/>
          <w:sz w:val="24"/>
          <w:szCs w:val="24"/>
          <w:shd w:val="clear" w:color="auto" w:fill="FFFFFF"/>
        </w:rPr>
      </w:pPr>
    </w:p>
    <w:p w:rsidR="00BD4B1B" w:rsidRPr="00D66C69" w:rsidRDefault="00BD4B1B" w:rsidP="00E6634C">
      <w:pPr>
        <w:pStyle w:val="a3"/>
        <w:numPr>
          <w:ilvl w:val="0"/>
          <w:numId w:val="13"/>
        </w:numPr>
        <w:tabs>
          <w:tab w:val="clear" w:pos="2580"/>
          <w:tab w:val="left" w:pos="1418"/>
          <w:tab w:val="num" w:pos="1730"/>
        </w:tabs>
        <w:spacing w:before="120" w:after="120"/>
        <w:ind w:left="0" w:firstLine="709"/>
        <w:contextualSpacing/>
        <w:jc w:val="both"/>
        <w:rPr>
          <w:b/>
          <w:sz w:val="24"/>
          <w:szCs w:val="24"/>
        </w:rPr>
      </w:pPr>
      <w:r w:rsidRPr="00D66C69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BD4B1B" w:rsidRPr="00D66C69" w:rsidRDefault="00BD4B1B" w:rsidP="00E6634C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jc w:val="both"/>
        <w:rPr>
          <w:sz w:val="24"/>
          <w:szCs w:val="24"/>
        </w:rPr>
      </w:pPr>
      <w:bookmarkStart w:id="1" w:name="_Ref480380245"/>
      <w:r w:rsidRPr="00D66C69">
        <w:rPr>
          <w:sz w:val="24"/>
          <w:szCs w:val="24"/>
        </w:rPr>
        <w:t>Требования по обеспечению информационной безопасности</w:t>
      </w:r>
    </w:p>
    <w:p w:rsidR="00BD4B1B" w:rsidRPr="00D66C69" w:rsidRDefault="00BD4B1B" w:rsidP="00E6634C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BD4B1B" w:rsidRPr="00D66C69" w:rsidRDefault="00BD4B1B" w:rsidP="00E6634C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D66C69">
        <w:rPr>
          <w:sz w:val="24"/>
          <w:szCs w:val="24"/>
        </w:rPr>
        <w:t>этапность</w:t>
      </w:r>
      <w:proofErr w:type="spellEnd"/>
      <w:r w:rsidRPr="00D66C69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BD4B1B" w:rsidRPr="00D66C69" w:rsidRDefault="00BD4B1B" w:rsidP="00E6634C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lastRenderedPageBreak/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BD4B1B" w:rsidRPr="00D66C69" w:rsidRDefault="00BD4B1B" w:rsidP="00E6634C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BD4B1B" w:rsidRPr="00D66C69" w:rsidRDefault="00BD4B1B" w:rsidP="00E6634C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BD4B1B" w:rsidRPr="00D66C69" w:rsidRDefault="00BD4B1B" w:rsidP="00E6634C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BD4B1B" w:rsidRPr="00D66C69" w:rsidRDefault="00BD4B1B" w:rsidP="00E6634C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идентификация и аутентификация (ИАФ);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управление доступом (УПД);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ограничение программной среды (ОПС);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защита машинных носителей информации (ЗНИ);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аудит безопасности (АУД);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антивирусная защита (АВЗ);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предотвращение вторжений (компьютерных атак) (СОВ);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обеспечение целостности (ОЦЛ);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обеспечение доступности (ОДТ);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защита технических средств и систем (ЗТС);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планирование мероприятий по обеспечению безопасности (ПЛН);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управление конфигурацией (УКФ);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управление обновлениями программного обеспечения (ОПО);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реагирование на инциденты информационной безопасности (ИНЦ);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обеспечение действий в нештатных ситуациях (ДНС);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информирование и обучение персонала (ИПО).</w:t>
      </w:r>
    </w:p>
    <w:p w:rsidR="00BD4B1B" w:rsidRPr="00D66C69" w:rsidRDefault="00BD4B1B" w:rsidP="00E6634C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BD4B1B" w:rsidRPr="00D66C69" w:rsidRDefault="00BD4B1B" w:rsidP="00E6634C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1"/>
    <w:p w:rsidR="00311D4C" w:rsidRPr="00D66C69" w:rsidRDefault="00311D4C" w:rsidP="00E6634C">
      <w:pPr>
        <w:pStyle w:val="a3"/>
        <w:spacing w:before="120" w:after="120"/>
        <w:ind w:left="0" w:firstLine="709"/>
        <w:jc w:val="both"/>
        <w:rPr>
          <w:bCs/>
          <w:iCs/>
          <w:color w:val="FF0000"/>
          <w:sz w:val="24"/>
          <w:szCs w:val="24"/>
        </w:rPr>
      </w:pPr>
    </w:p>
    <w:p w:rsidR="00730DE3" w:rsidRPr="00D66C69" w:rsidRDefault="00730DE3" w:rsidP="00E6634C">
      <w:pPr>
        <w:pStyle w:val="a3"/>
        <w:numPr>
          <w:ilvl w:val="0"/>
          <w:numId w:val="13"/>
        </w:numPr>
        <w:tabs>
          <w:tab w:val="clear" w:pos="2580"/>
          <w:tab w:val="left" w:pos="1418"/>
        </w:tabs>
        <w:spacing w:before="120" w:after="120"/>
        <w:ind w:left="0" w:firstLine="709"/>
        <w:contextualSpacing/>
        <w:jc w:val="both"/>
        <w:rPr>
          <w:b/>
          <w:sz w:val="24"/>
          <w:szCs w:val="24"/>
        </w:rPr>
      </w:pPr>
      <w:r w:rsidRPr="00D66C69">
        <w:rPr>
          <w:b/>
          <w:sz w:val="24"/>
          <w:szCs w:val="24"/>
        </w:rPr>
        <w:t>Требования к проектной организации</w:t>
      </w:r>
    </w:p>
    <w:p w:rsidR="002C3625" w:rsidRPr="00D66C69" w:rsidRDefault="002C3625" w:rsidP="00E6634C">
      <w:pPr>
        <w:pStyle w:val="a3"/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Проектная организация:</w:t>
      </w:r>
    </w:p>
    <w:p w:rsidR="002C3625" w:rsidRPr="00D66C69" w:rsidRDefault="002C3625" w:rsidP="00E6634C">
      <w:pPr>
        <w:pStyle w:val="a3"/>
        <w:numPr>
          <w:ilvl w:val="0"/>
          <w:numId w:val="3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lastRenderedPageBreak/>
        <w:t>должна обладать необходимыми профессиональными знаниями и опытом при выполнении аналогичных проектных работ не менее 3 лет;</w:t>
      </w:r>
    </w:p>
    <w:p w:rsidR="002C3625" w:rsidRPr="00D66C69" w:rsidRDefault="002C3625" w:rsidP="00E6634C">
      <w:pPr>
        <w:pStyle w:val="a3"/>
        <w:numPr>
          <w:ilvl w:val="0"/>
          <w:numId w:val="3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должна быть членом саморегулируемой организации в области проектирования</w:t>
      </w:r>
      <w:r w:rsidR="000007EA" w:rsidRPr="00D66C69">
        <w:rPr>
          <w:sz w:val="24"/>
          <w:szCs w:val="24"/>
        </w:rPr>
        <w:t>,</w:t>
      </w:r>
      <w:r w:rsidRPr="00D66C69">
        <w:rPr>
          <w:sz w:val="24"/>
          <w:szCs w:val="24"/>
        </w:rPr>
        <w:t xml:space="preserve"> соответствующей виду выполняемых работ согласно ТЗ</w:t>
      </w:r>
      <w:r w:rsidR="003C2F9D" w:rsidRPr="00D66C69">
        <w:rPr>
          <w:sz w:val="24"/>
          <w:szCs w:val="24"/>
        </w:rPr>
        <w:t>.</w:t>
      </w:r>
    </w:p>
    <w:p w:rsidR="002C06CE" w:rsidRPr="00D66C69" w:rsidRDefault="002C06CE" w:rsidP="00E6634C">
      <w:pPr>
        <w:pStyle w:val="a3"/>
        <w:numPr>
          <w:ilvl w:val="0"/>
          <w:numId w:val="3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имеет право привлекать специализированные Субподрядные организации, по согласованию с Заказчиком.</w:t>
      </w:r>
    </w:p>
    <w:p w:rsidR="00D66C69" w:rsidRDefault="00D66C69" w:rsidP="00E6634C">
      <w:pPr>
        <w:pStyle w:val="a3"/>
        <w:spacing w:before="120" w:after="120"/>
        <w:ind w:left="0" w:firstLine="709"/>
        <w:jc w:val="both"/>
        <w:rPr>
          <w:b/>
          <w:sz w:val="24"/>
          <w:szCs w:val="24"/>
        </w:rPr>
      </w:pPr>
    </w:p>
    <w:p w:rsidR="00730DE3" w:rsidRPr="00D66C69" w:rsidRDefault="00730DE3" w:rsidP="00E6634C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4"/>
          <w:szCs w:val="24"/>
        </w:rPr>
      </w:pPr>
      <w:r w:rsidRPr="00D66C69">
        <w:rPr>
          <w:b/>
          <w:sz w:val="24"/>
          <w:szCs w:val="24"/>
        </w:rPr>
        <w:t xml:space="preserve">Сроки выполнения </w:t>
      </w:r>
      <w:r w:rsidR="008551C1" w:rsidRPr="00D66C69">
        <w:rPr>
          <w:b/>
          <w:sz w:val="24"/>
          <w:szCs w:val="24"/>
        </w:rPr>
        <w:t>и условия приемки</w:t>
      </w:r>
      <w:r w:rsidR="006D2A1B" w:rsidRPr="00D66C69">
        <w:rPr>
          <w:b/>
          <w:sz w:val="24"/>
          <w:szCs w:val="24"/>
        </w:rPr>
        <w:t xml:space="preserve"> работ</w:t>
      </w:r>
    </w:p>
    <w:p w:rsidR="002C3625" w:rsidRPr="00D66C69" w:rsidRDefault="002C3625" w:rsidP="00E6634C">
      <w:pPr>
        <w:pStyle w:val="a3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EC6C85" w:rsidRPr="00D66C69">
        <w:rPr>
          <w:sz w:val="24"/>
          <w:szCs w:val="24"/>
        </w:rPr>
        <w:t>–</w:t>
      </w:r>
      <w:r w:rsidR="00D66C69">
        <w:rPr>
          <w:sz w:val="24"/>
          <w:szCs w:val="24"/>
        </w:rPr>
        <w:t xml:space="preserve"> </w:t>
      </w:r>
      <w:r w:rsidR="00071677" w:rsidRPr="00D66C69">
        <w:rPr>
          <w:sz w:val="24"/>
          <w:szCs w:val="24"/>
        </w:rPr>
        <w:t xml:space="preserve">до </w:t>
      </w:r>
      <w:r w:rsidR="00BA279C">
        <w:rPr>
          <w:sz w:val="24"/>
          <w:szCs w:val="24"/>
        </w:rPr>
        <w:t>20</w:t>
      </w:r>
      <w:r w:rsidR="00D32097" w:rsidRPr="00D66C69">
        <w:rPr>
          <w:sz w:val="24"/>
          <w:szCs w:val="24"/>
        </w:rPr>
        <w:t>.</w:t>
      </w:r>
      <w:r w:rsidR="00BA279C">
        <w:rPr>
          <w:sz w:val="24"/>
          <w:szCs w:val="24"/>
        </w:rPr>
        <w:t>05</w:t>
      </w:r>
      <w:r w:rsidR="00D32097" w:rsidRPr="00D66C69">
        <w:rPr>
          <w:sz w:val="24"/>
          <w:szCs w:val="24"/>
        </w:rPr>
        <w:t>.</w:t>
      </w:r>
      <w:r w:rsidR="00BA279C">
        <w:rPr>
          <w:sz w:val="24"/>
          <w:szCs w:val="24"/>
        </w:rPr>
        <w:t>2023</w:t>
      </w:r>
      <w:r w:rsidR="00071677" w:rsidRPr="00D66C69">
        <w:rPr>
          <w:sz w:val="24"/>
          <w:szCs w:val="24"/>
        </w:rPr>
        <w:t xml:space="preserve"> </w:t>
      </w:r>
      <w:r w:rsidR="00965738" w:rsidRPr="00D66C69">
        <w:rPr>
          <w:sz w:val="24"/>
          <w:szCs w:val="24"/>
        </w:rPr>
        <w:t xml:space="preserve">Раздел </w:t>
      </w:r>
      <w:r w:rsidR="003C2F9D" w:rsidRPr="00D66C69">
        <w:rPr>
          <w:sz w:val="24"/>
          <w:szCs w:val="24"/>
        </w:rPr>
        <w:t>Документации</w:t>
      </w:r>
      <w:r w:rsidR="00965738" w:rsidRPr="00D66C69">
        <w:rPr>
          <w:sz w:val="24"/>
          <w:szCs w:val="24"/>
        </w:rPr>
        <w:t xml:space="preserve"> «</w:t>
      </w:r>
      <w:r w:rsidR="00BA16B3" w:rsidRPr="00D66C69">
        <w:rPr>
          <w:sz w:val="24"/>
          <w:szCs w:val="24"/>
        </w:rPr>
        <w:t>Основные технические решения</w:t>
      </w:r>
      <w:r w:rsidR="00965738" w:rsidRPr="00D66C69">
        <w:rPr>
          <w:sz w:val="24"/>
          <w:szCs w:val="24"/>
        </w:rPr>
        <w:t>»</w:t>
      </w:r>
      <w:r w:rsidR="00071677" w:rsidRPr="00D66C69">
        <w:rPr>
          <w:sz w:val="24"/>
          <w:szCs w:val="24"/>
        </w:rPr>
        <w:t xml:space="preserve"> (ОТР)</w:t>
      </w:r>
      <w:r w:rsidR="00BA16B3" w:rsidRPr="00D66C69">
        <w:rPr>
          <w:sz w:val="24"/>
          <w:szCs w:val="24"/>
        </w:rPr>
        <w:t xml:space="preserve"> должны быть разработаны и согласованы с Заказчиком</w:t>
      </w:r>
      <w:r w:rsidR="00071677" w:rsidRPr="00D66C69">
        <w:rPr>
          <w:sz w:val="24"/>
          <w:szCs w:val="24"/>
        </w:rPr>
        <w:t xml:space="preserve"> </w:t>
      </w:r>
      <w:r w:rsidR="00E63F10" w:rsidRPr="00D66C69">
        <w:rPr>
          <w:sz w:val="24"/>
          <w:szCs w:val="24"/>
        </w:rPr>
        <w:t xml:space="preserve">до </w:t>
      </w:r>
      <w:r w:rsidR="00BA279C">
        <w:rPr>
          <w:sz w:val="24"/>
          <w:szCs w:val="24"/>
        </w:rPr>
        <w:t>15</w:t>
      </w:r>
      <w:r w:rsidR="00D32097" w:rsidRPr="00D66C69">
        <w:rPr>
          <w:sz w:val="24"/>
          <w:szCs w:val="24"/>
        </w:rPr>
        <w:t>.</w:t>
      </w:r>
      <w:r w:rsidR="00BA279C">
        <w:rPr>
          <w:sz w:val="24"/>
          <w:szCs w:val="24"/>
        </w:rPr>
        <w:t>04</w:t>
      </w:r>
      <w:r w:rsidR="00D32097" w:rsidRPr="00D66C69">
        <w:rPr>
          <w:sz w:val="24"/>
          <w:szCs w:val="24"/>
        </w:rPr>
        <w:t>.</w:t>
      </w:r>
      <w:r w:rsidR="00BA279C">
        <w:rPr>
          <w:sz w:val="24"/>
          <w:szCs w:val="24"/>
        </w:rPr>
        <w:t>2023</w:t>
      </w:r>
      <w:r w:rsidR="00E63F10" w:rsidRPr="00D66C69">
        <w:rPr>
          <w:sz w:val="24"/>
          <w:szCs w:val="24"/>
        </w:rPr>
        <w:t>.</w:t>
      </w:r>
    </w:p>
    <w:p w:rsidR="00730DE3" w:rsidRDefault="00965738" w:rsidP="00E6634C">
      <w:pPr>
        <w:pStyle w:val="a3"/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Приемка работ осуществляется после завершения всего объема работ, указанного в данном ТЗ.</w:t>
      </w:r>
      <w:r w:rsidR="00555DF1">
        <w:rPr>
          <w:sz w:val="24"/>
          <w:szCs w:val="24"/>
        </w:rPr>
        <w:t xml:space="preserve"> </w:t>
      </w:r>
      <w:r w:rsidR="002C3625" w:rsidRPr="00D66C69">
        <w:rPr>
          <w:sz w:val="24"/>
          <w:szCs w:val="24"/>
        </w:rPr>
        <w:t>Проектные работы выполняются в соответствии с согласованным с Заказчиком</w:t>
      </w:r>
      <w:r w:rsidR="008515FF" w:rsidRPr="00D66C69">
        <w:rPr>
          <w:sz w:val="24"/>
          <w:szCs w:val="24"/>
        </w:rPr>
        <w:t xml:space="preserve"> </w:t>
      </w:r>
      <w:r w:rsidR="002C3625" w:rsidRPr="00D66C69">
        <w:rPr>
          <w:sz w:val="24"/>
          <w:szCs w:val="24"/>
        </w:rPr>
        <w:t>графиком выполнения работ.</w:t>
      </w:r>
    </w:p>
    <w:p w:rsidR="00555DF1" w:rsidRPr="00CA7CFC" w:rsidRDefault="00555DF1" w:rsidP="00555DF1">
      <w:pPr>
        <w:pStyle w:val="a3"/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CA7CFC">
        <w:rPr>
          <w:sz w:val="24"/>
          <w:szCs w:val="24"/>
        </w:rPr>
        <w:t>Календарный план выполнения работ, по согласованию сторон уточняется при заключении договора.</w:t>
      </w:r>
    </w:p>
    <w:p w:rsidR="002C3625" w:rsidRPr="00D66C69" w:rsidRDefault="002C3625" w:rsidP="00E6634C">
      <w:pPr>
        <w:pStyle w:val="a3"/>
        <w:spacing w:before="120" w:after="120"/>
        <w:ind w:left="0" w:firstLine="709"/>
        <w:jc w:val="both"/>
        <w:rPr>
          <w:b/>
          <w:sz w:val="24"/>
          <w:szCs w:val="24"/>
        </w:rPr>
      </w:pPr>
    </w:p>
    <w:p w:rsidR="00730DE3" w:rsidRPr="00D66C69" w:rsidRDefault="00730DE3" w:rsidP="00E6634C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4"/>
          <w:szCs w:val="24"/>
        </w:rPr>
      </w:pPr>
      <w:r w:rsidRPr="00D66C69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  <w:r w:rsidR="003C2F9D" w:rsidRPr="00D66C69">
        <w:rPr>
          <w:b/>
          <w:sz w:val="24"/>
          <w:szCs w:val="24"/>
        </w:rPr>
        <w:t>.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Градостроительный кодекс РФ;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Земельный кодекс РФ;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Лесной кодекс РФ; 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ПУЭ (действующее издание);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ПТЭ (действующее издание);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D66C69">
        <w:rPr>
          <w:sz w:val="24"/>
          <w:szCs w:val="24"/>
        </w:rPr>
        <w:t xml:space="preserve">Постановление правительства Российской Федерации № 87 от 16 февраля 2008 г. «О составе разделов </w:t>
      </w:r>
      <w:r w:rsidR="00BA6CA6" w:rsidRPr="00D66C69">
        <w:rPr>
          <w:sz w:val="24"/>
          <w:szCs w:val="24"/>
        </w:rPr>
        <w:t>Д</w:t>
      </w:r>
      <w:r w:rsidRPr="00D66C69">
        <w:rPr>
          <w:sz w:val="24"/>
          <w:szCs w:val="24"/>
        </w:rPr>
        <w:t>окументации и требованиях к их содержанию»;</w:t>
      </w:r>
    </w:p>
    <w:p w:rsidR="002C3625" w:rsidRPr="00D66C69" w:rsidRDefault="002C3625" w:rsidP="00E6634C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D66C69"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D66C69" w:rsidRDefault="002C3625" w:rsidP="00E6634C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D66C69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D66C69">
        <w:rPr>
          <w:sz w:val="24"/>
          <w:szCs w:val="24"/>
        </w:rPr>
        <w:t xml:space="preserve">Концепция </w:t>
      </w:r>
      <w:proofErr w:type="spellStart"/>
      <w:r w:rsidRPr="00D66C69">
        <w:rPr>
          <w:sz w:val="24"/>
          <w:szCs w:val="24"/>
        </w:rPr>
        <w:t>цифровизации</w:t>
      </w:r>
      <w:proofErr w:type="spellEnd"/>
      <w:r w:rsidRPr="00D66C69">
        <w:rPr>
          <w:sz w:val="24"/>
          <w:szCs w:val="24"/>
        </w:rPr>
        <w:t xml:space="preserve"> сетей на 2018-2030 гг. ПАО «Россети»;</w:t>
      </w:r>
    </w:p>
    <w:p w:rsidR="000348BD" w:rsidRPr="00D66C69" w:rsidRDefault="000348BD" w:rsidP="00E6634C">
      <w:pPr>
        <w:pStyle w:val="a5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СТО 34.01-2.2-032-2017 Линейное коммутационное оборудование 6-35 </w:t>
      </w:r>
      <w:proofErr w:type="spellStart"/>
      <w:r w:rsidRPr="00D66C69">
        <w:rPr>
          <w:sz w:val="24"/>
          <w:szCs w:val="24"/>
        </w:rPr>
        <w:t>кВ</w:t>
      </w:r>
      <w:proofErr w:type="spellEnd"/>
      <w:r w:rsidRPr="00D66C69">
        <w:rPr>
          <w:sz w:val="24"/>
          <w:szCs w:val="24"/>
        </w:rPr>
        <w:t xml:space="preserve"> – секционирующие пункты (</w:t>
      </w:r>
      <w:proofErr w:type="spellStart"/>
      <w:r w:rsidRPr="00D66C69">
        <w:rPr>
          <w:sz w:val="24"/>
          <w:szCs w:val="24"/>
        </w:rPr>
        <w:t>реклоузеры</w:t>
      </w:r>
      <w:proofErr w:type="spellEnd"/>
      <w:r w:rsidRPr="00D66C69">
        <w:rPr>
          <w:sz w:val="24"/>
          <w:szCs w:val="24"/>
        </w:rPr>
        <w:t>) Том 1.1 «Общие данные»</w:t>
      </w:r>
      <w:r w:rsidR="003C2F9D" w:rsidRPr="00D66C69">
        <w:rPr>
          <w:sz w:val="24"/>
          <w:szCs w:val="24"/>
        </w:rPr>
        <w:t>;</w:t>
      </w:r>
    </w:p>
    <w:p w:rsidR="002C3625" w:rsidRPr="00D66C69" w:rsidRDefault="002C3625" w:rsidP="00E6634C">
      <w:pPr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СТО 34.01-21.1-001-2017 «Распределительные электрические сети напряжением 0,4-110 </w:t>
      </w:r>
      <w:proofErr w:type="spellStart"/>
      <w:r w:rsidRPr="00D66C69">
        <w:rPr>
          <w:sz w:val="24"/>
          <w:szCs w:val="24"/>
        </w:rPr>
        <w:t>кВ.</w:t>
      </w:r>
      <w:proofErr w:type="spellEnd"/>
      <w:r w:rsidRPr="00D66C69">
        <w:rPr>
          <w:sz w:val="24"/>
          <w:szCs w:val="24"/>
        </w:rPr>
        <w:t xml:space="preserve"> Требования к технологическому проектированию»;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lastRenderedPageBreak/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66C69">
        <w:rPr>
          <w:sz w:val="24"/>
          <w:szCs w:val="24"/>
        </w:rPr>
        <w:t>кВ</w:t>
      </w:r>
      <w:proofErr w:type="spellEnd"/>
      <w:r w:rsidRPr="00D66C6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D66C69">
        <w:rPr>
          <w:sz w:val="24"/>
          <w:szCs w:val="24"/>
        </w:rPr>
        <w:t>кВ.</w:t>
      </w:r>
      <w:proofErr w:type="spellEnd"/>
      <w:r w:rsidRPr="00D66C69">
        <w:rPr>
          <w:sz w:val="24"/>
          <w:szCs w:val="24"/>
        </w:rPr>
        <w:t xml:space="preserve"> Вспомогательная арматура. Общие технические требования»;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66C69">
        <w:rPr>
          <w:sz w:val="24"/>
          <w:szCs w:val="24"/>
        </w:rPr>
        <w:t>кВ.</w:t>
      </w:r>
      <w:proofErr w:type="spellEnd"/>
      <w:r w:rsidRPr="00D66C69">
        <w:rPr>
          <w:sz w:val="24"/>
          <w:szCs w:val="24"/>
        </w:rPr>
        <w:t xml:space="preserve"> </w:t>
      </w:r>
      <w:proofErr w:type="spellStart"/>
      <w:r w:rsidRPr="00D66C69">
        <w:rPr>
          <w:sz w:val="24"/>
          <w:szCs w:val="24"/>
        </w:rPr>
        <w:t>Ответвительная</w:t>
      </w:r>
      <w:proofErr w:type="spellEnd"/>
      <w:r w:rsidRPr="00D66C69">
        <w:rPr>
          <w:sz w:val="24"/>
          <w:szCs w:val="24"/>
        </w:rPr>
        <w:t xml:space="preserve"> арматура. Общие технические требования»;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66C69">
        <w:rPr>
          <w:sz w:val="24"/>
          <w:szCs w:val="24"/>
        </w:rPr>
        <w:t>кВ.</w:t>
      </w:r>
      <w:proofErr w:type="spellEnd"/>
      <w:r w:rsidRPr="00D66C69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66C69">
        <w:rPr>
          <w:sz w:val="24"/>
          <w:szCs w:val="24"/>
        </w:rPr>
        <w:t>кВ.</w:t>
      </w:r>
      <w:proofErr w:type="spellEnd"/>
      <w:r w:rsidRPr="00D66C69">
        <w:rPr>
          <w:sz w:val="24"/>
          <w:szCs w:val="24"/>
        </w:rPr>
        <w:t xml:space="preserve"> Соединительная арматура. Общие технические требования»;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66C69">
        <w:rPr>
          <w:sz w:val="24"/>
          <w:szCs w:val="24"/>
        </w:rPr>
        <w:t>кВ.</w:t>
      </w:r>
      <w:proofErr w:type="spellEnd"/>
      <w:r w:rsidRPr="00D66C69">
        <w:rPr>
          <w:sz w:val="24"/>
          <w:szCs w:val="24"/>
        </w:rPr>
        <w:t xml:space="preserve"> Анкерная и поддерживающая арматура для СИП-4. Общие технические требования»</w:t>
      </w:r>
      <w:r w:rsidR="003C2F9D" w:rsidRPr="00D66C69">
        <w:rPr>
          <w:sz w:val="24"/>
          <w:szCs w:val="24"/>
        </w:rPr>
        <w:t>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D66C69">
        <w:rPr>
          <w:bCs/>
          <w:sz w:val="24"/>
          <w:szCs w:val="24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D66C69">
        <w:rPr>
          <w:bCs/>
          <w:sz w:val="24"/>
          <w:szCs w:val="24"/>
        </w:rPr>
        <w:t>кВ</w:t>
      </w:r>
      <w:proofErr w:type="spellEnd"/>
      <w:r w:rsidRPr="00D66C69">
        <w:rPr>
          <w:bCs/>
          <w:sz w:val="24"/>
          <w:szCs w:val="24"/>
        </w:rPr>
        <w:t>»;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</w:rPr>
        <w:t xml:space="preserve">СТО 34.01-6.1-001-2016. «Программно-технические комплексы подстанций 6-10 (20) </w:t>
      </w:r>
      <w:proofErr w:type="spellStart"/>
      <w:r w:rsidRPr="00D66C69">
        <w:rPr>
          <w:sz w:val="24"/>
          <w:szCs w:val="24"/>
        </w:rPr>
        <w:t>кВ.</w:t>
      </w:r>
      <w:proofErr w:type="spellEnd"/>
      <w:r w:rsidRPr="00D66C69">
        <w:rPr>
          <w:sz w:val="24"/>
          <w:szCs w:val="24"/>
        </w:rPr>
        <w:t xml:space="preserve"> Общие технические требования»;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«Россети» от 25.05.2020 №121 р);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4"/>
          <w:szCs w:val="24"/>
        </w:rPr>
      </w:pPr>
      <w:r w:rsidRPr="00D66C69">
        <w:rPr>
          <w:color w:val="000000"/>
          <w:sz w:val="24"/>
          <w:szCs w:val="24"/>
        </w:rPr>
        <w:t>ГОСТ Р 21.1101-2013. Основные требования к проектной и рабочей документации;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D66C69">
        <w:rPr>
          <w:color w:val="000000"/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Pr="00D66C69">
        <w:rPr>
          <w:color w:val="000000"/>
          <w:sz w:val="24"/>
          <w:szCs w:val="24"/>
        </w:rPr>
        <w:t>кВ</w:t>
      </w:r>
      <w:proofErr w:type="spellEnd"/>
      <w:r w:rsidRPr="00D66C69">
        <w:rPr>
          <w:color w:val="000000"/>
          <w:sz w:val="24"/>
          <w:szCs w:val="24"/>
        </w:rPr>
        <w:t>, № 14278. Утверждены Минтопэнерго 20.05.1994 г.;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D66C69">
        <w:rPr>
          <w:color w:val="000000"/>
          <w:sz w:val="24"/>
          <w:szCs w:val="24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D66C69">
        <w:rPr>
          <w:color w:val="000000"/>
          <w:sz w:val="24"/>
          <w:szCs w:val="24"/>
        </w:rPr>
        <w:t>кВ</w:t>
      </w:r>
      <w:proofErr w:type="spellEnd"/>
      <w:r w:rsidRPr="00D66C69">
        <w:rPr>
          <w:color w:val="000000"/>
          <w:sz w:val="24"/>
          <w:szCs w:val="24"/>
        </w:rPr>
        <w:t xml:space="preserve"> от грозовых перенапряжений»;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D66C69">
        <w:rPr>
          <w:color w:val="000000"/>
          <w:sz w:val="24"/>
          <w:szCs w:val="24"/>
        </w:rPr>
        <w:t xml:space="preserve">СТО 34.01-2.2-033-2017 «Линейное коммутационное оборудование 6-35 </w:t>
      </w:r>
      <w:proofErr w:type="spellStart"/>
      <w:r w:rsidRPr="00D66C69">
        <w:rPr>
          <w:color w:val="000000"/>
          <w:sz w:val="24"/>
          <w:szCs w:val="24"/>
        </w:rPr>
        <w:t>кВ</w:t>
      </w:r>
      <w:proofErr w:type="spellEnd"/>
      <w:r w:rsidRPr="00D66C69">
        <w:rPr>
          <w:color w:val="000000"/>
          <w:sz w:val="24"/>
          <w:szCs w:val="24"/>
        </w:rPr>
        <w:t xml:space="preserve"> – секционирующие пункты (</w:t>
      </w:r>
      <w:proofErr w:type="spellStart"/>
      <w:r w:rsidRPr="00D66C69">
        <w:rPr>
          <w:color w:val="000000"/>
          <w:sz w:val="24"/>
          <w:szCs w:val="24"/>
        </w:rPr>
        <w:t>реклоузеры</w:t>
      </w:r>
      <w:proofErr w:type="spellEnd"/>
      <w:r w:rsidRPr="00D66C69">
        <w:rPr>
          <w:color w:val="000000"/>
          <w:sz w:val="24"/>
          <w:szCs w:val="24"/>
        </w:rPr>
        <w:t>). Том 1.2. Секционирующие пункты (</w:t>
      </w:r>
      <w:proofErr w:type="spellStart"/>
      <w:r w:rsidRPr="00D66C69">
        <w:rPr>
          <w:color w:val="000000"/>
          <w:sz w:val="24"/>
          <w:szCs w:val="24"/>
        </w:rPr>
        <w:t>реклоузеры</w:t>
      </w:r>
      <w:proofErr w:type="spellEnd"/>
      <w:r w:rsidRPr="00D66C69">
        <w:rPr>
          <w:color w:val="000000"/>
          <w:sz w:val="24"/>
          <w:szCs w:val="24"/>
        </w:rPr>
        <w:t>)»;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D66C69">
        <w:rPr>
          <w:color w:val="000000"/>
          <w:sz w:val="24"/>
          <w:szCs w:val="24"/>
        </w:rPr>
        <w:t xml:space="preserve"> СТО 34.01-3.2-011-2017. Трансформаторы силовые распределительные 6-10 </w:t>
      </w:r>
      <w:proofErr w:type="spellStart"/>
      <w:r w:rsidRPr="00D66C69">
        <w:rPr>
          <w:color w:val="000000"/>
          <w:sz w:val="24"/>
          <w:szCs w:val="24"/>
        </w:rPr>
        <w:t>кВ</w:t>
      </w:r>
      <w:proofErr w:type="spellEnd"/>
      <w:r w:rsidRPr="00D66C69">
        <w:rPr>
          <w:color w:val="000000"/>
          <w:sz w:val="24"/>
          <w:szCs w:val="24"/>
        </w:rPr>
        <w:t xml:space="preserve"> мощностью 63-2500 </w:t>
      </w:r>
      <w:proofErr w:type="spellStart"/>
      <w:r w:rsidRPr="00D66C69">
        <w:rPr>
          <w:color w:val="000000"/>
          <w:sz w:val="24"/>
          <w:szCs w:val="24"/>
        </w:rPr>
        <w:t>кВА</w:t>
      </w:r>
      <w:proofErr w:type="spellEnd"/>
      <w:r w:rsidRPr="00D66C69">
        <w:rPr>
          <w:color w:val="000000"/>
          <w:sz w:val="24"/>
          <w:szCs w:val="24"/>
        </w:rPr>
        <w:t>. Требования к уровню потерь холостого хода и короткого замыкания;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D66C69">
        <w:rPr>
          <w:bCs/>
          <w:sz w:val="24"/>
          <w:szCs w:val="24"/>
        </w:rPr>
        <w:t xml:space="preserve">СТО 34.01-2.3.3-037-2020 ПАО «Россети» Трубы для прокладки кабельных линий напряжением выше 1 </w:t>
      </w:r>
      <w:proofErr w:type="spellStart"/>
      <w:r w:rsidRPr="00D66C69">
        <w:rPr>
          <w:bCs/>
          <w:sz w:val="24"/>
          <w:szCs w:val="24"/>
        </w:rPr>
        <w:t>кВ</w:t>
      </w:r>
      <w:proofErr w:type="spellEnd"/>
      <w:r w:rsidRPr="00D66C69">
        <w:rPr>
          <w:bCs/>
          <w:sz w:val="24"/>
          <w:szCs w:val="24"/>
        </w:rPr>
        <w:t>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D66C69">
        <w:rPr>
          <w:color w:val="000000"/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D66C69">
        <w:rPr>
          <w:color w:val="000000"/>
          <w:sz w:val="24"/>
          <w:szCs w:val="24"/>
        </w:rPr>
        <w:t>кВ</w:t>
      </w:r>
      <w:proofErr w:type="spellEnd"/>
      <w:r w:rsidRPr="00D66C69">
        <w:rPr>
          <w:color w:val="000000"/>
          <w:sz w:val="24"/>
          <w:szCs w:val="24"/>
        </w:rPr>
        <w:t>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D66C69">
        <w:rPr>
          <w:color w:val="000000"/>
          <w:sz w:val="24"/>
          <w:szCs w:val="24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D66C69">
        <w:rPr>
          <w:color w:val="000000"/>
          <w:sz w:val="24"/>
          <w:szCs w:val="24"/>
        </w:rPr>
        <w:t>Положение об управлении фирменным стилем ПАО «МРСК Центра»/ ПАО «МРСК Центра и Приволжья»;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D66C69">
        <w:rPr>
          <w:color w:val="000000"/>
          <w:sz w:val="24"/>
          <w:szCs w:val="24"/>
        </w:rPr>
        <w:t>Методические указания ПАО «МРСК Центра» по установке</w:t>
      </w:r>
      <w:r w:rsidR="003C2F9D" w:rsidRPr="00D66C69">
        <w:rPr>
          <w:color w:val="000000"/>
          <w:sz w:val="24"/>
          <w:szCs w:val="24"/>
        </w:rPr>
        <w:t xml:space="preserve"> </w:t>
      </w:r>
      <w:r w:rsidRPr="00D66C69">
        <w:rPr>
          <w:color w:val="000000"/>
          <w:sz w:val="24"/>
          <w:szCs w:val="24"/>
        </w:rPr>
        <w:t>индикаторов короткого замыкания</w:t>
      </w:r>
      <w:r w:rsidR="003C2F9D" w:rsidRPr="00D66C69">
        <w:rPr>
          <w:color w:val="000000"/>
          <w:sz w:val="24"/>
          <w:szCs w:val="24"/>
        </w:rPr>
        <w:t xml:space="preserve"> </w:t>
      </w:r>
      <w:r w:rsidRPr="00D66C69">
        <w:rPr>
          <w:color w:val="000000"/>
          <w:sz w:val="24"/>
          <w:szCs w:val="24"/>
        </w:rPr>
        <w:t>на воздушных линиях электропередач</w:t>
      </w:r>
      <w:r w:rsidR="003C2F9D" w:rsidRPr="00D66C69">
        <w:rPr>
          <w:color w:val="000000"/>
          <w:sz w:val="24"/>
          <w:szCs w:val="24"/>
        </w:rPr>
        <w:t xml:space="preserve">и </w:t>
      </w:r>
      <w:r w:rsidRPr="00D66C69">
        <w:rPr>
          <w:color w:val="000000"/>
          <w:sz w:val="24"/>
          <w:szCs w:val="24"/>
        </w:rPr>
        <w:t xml:space="preserve">в сетях 6-10 </w:t>
      </w:r>
      <w:proofErr w:type="spellStart"/>
      <w:r w:rsidRPr="00D66C69">
        <w:rPr>
          <w:color w:val="000000"/>
          <w:sz w:val="24"/>
          <w:szCs w:val="24"/>
        </w:rPr>
        <w:t>кВ</w:t>
      </w:r>
      <w:proofErr w:type="spellEnd"/>
      <w:r w:rsidRPr="00D66C69">
        <w:rPr>
          <w:color w:val="000000"/>
          <w:sz w:val="24"/>
          <w:szCs w:val="24"/>
        </w:rPr>
        <w:t>;</w:t>
      </w:r>
    </w:p>
    <w:p w:rsidR="002C3625" w:rsidRPr="00D66C69" w:rsidRDefault="002C3625" w:rsidP="00E6634C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 w:val="24"/>
          <w:szCs w:val="24"/>
        </w:rPr>
      </w:pPr>
      <w:r w:rsidRPr="00D66C69">
        <w:rPr>
          <w:bCs/>
          <w:iCs/>
          <w:sz w:val="24"/>
          <w:szCs w:val="24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 xml:space="preserve"> и оборудованию устройствами телеметрии ТП 6-10/0,4 </w:t>
      </w:r>
      <w:proofErr w:type="spellStart"/>
      <w:r w:rsidRPr="00D66C69">
        <w:rPr>
          <w:bCs/>
          <w:iCs/>
          <w:sz w:val="24"/>
          <w:szCs w:val="24"/>
        </w:rPr>
        <w:t>кВ</w:t>
      </w:r>
      <w:proofErr w:type="spellEnd"/>
      <w:r w:rsidRPr="00D66C69">
        <w:rPr>
          <w:bCs/>
          <w:iCs/>
          <w:sz w:val="24"/>
          <w:szCs w:val="24"/>
        </w:rPr>
        <w:t>».</w:t>
      </w:r>
    </w:p>
    <w:p w:rsidR="00BA16B3" w:rsidRDefault="002C3625" w:rsidP="00E6634C">
      <w:pPr>
        <w:pStyle w:val="Default"/>
        <w:spacing w:before="120" w:after="120"/>
        <w:ind w:firstLine="709"/>
        <w:jc w:val="both"/>
      </w:pPr>
      <w:r w:rsidRPr="00D66C69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</w:t>
      </w:r>
      <w:r w:rsidRPr="00D66C69">
        <w:lastRenderedPageBreak/>
        <w:t xml:space="preserve">момент разработки документации, в </w:t>
      </w:r>
      <w:proofErr w:type="spellStart"/>
      <w:r w:rsidRPr="00D66C69">
        <w:t>т.ч</w:t>
      </w:r>
      <w:proofErr w:type="spellEnd"/>
      <w:r w:rsidRPr="00D66C69"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r w:rsidR="003C2F9D" w:rsidRPr="00D66C69">
        <w:t>Россети Центр</w:t>
      </w:r>
      <w:r w:rsidRPr="00D66C69">
        <w:t>» и ПАО «</w:t>
      </w:r>
      <w:r w:rsidR="003C2F9D" w:rsidRPr="00D66C69">
        <w:t>Россети</w:t>
      </w:r>
      <w:r w:rsidRPr="00D66C69">
        <w:t xml:space="preserve"> Центр и Приволжь</w:t>
      </w:r>
      <w:r w:rsidR="003C2F9D" w:rsidRPr="00D66C69">
        <w:t>е</w:t>
      </w:r>
      <w:r w:rsidRPr="00D66C69">
        <w:t>»</w:t>
      </w:r>
      <w:r w:rsidR="00675AB0" w:rsidRPr="00D66C69">
        <w:t>.</w:t>
      </w:r>
    </w:p>
    <w:p w:rsidR="00555DF1" w:rsidRDefault="00555DF1" w:rsidP="00E6634C">
      <w:pPr>
        <w:pStyle w:val="Default"/>
        <w:spacing w:before="120" w:after="120"/>
        <w:ind w:firstLine="709"/>
        <w:jc w:val="both"/>
      </w:pPr>
    </w:p>
    <w:p w:rsidR="002C3251" w:rsidRDefault="002C3251" w:rsidP="00E6634C">
      <w:pPr>
        <w:pStyle w:val="Default"/>
        <w:spacing w:before="120" w:after="120"/>
        <w:ind w:firstLine="709"/>
        <w:jc w:val="both"/>
      </w:pPr>
    </w:p>
    <w:p w:rsidR="002C3251" w:rsidRDefault="002C3251" w:rsidP="00E6634C">
      <w:pPr>
        <w:pStyle w:val="Default"/>
        <w:spacing w:before="120" w:after="120"/>
        <w:ind w:firstLine="709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1"/>
        <w:gridCol w:w="5513"/>
        <w:gridCol w:w="1451"/>
        <w:gridCol w:w="2316"/>
      </w:tblGrid>
      <w:tr w:rsidR="00011E92" w:rsidRPr="00D66C69" w:rsidTr="009F47B0">
        <w:tc>
          <w:tcPr>
            <w:tcW w:w="152" w:type="pct"/>
          </w:tcPr>
          <w:p w:rsidR="00011E92" w:rsidRPr="00D66C69" w:rsidRDefault="00011E92" w:rsidP="00E6634C">
            <w:pPr>
              <w:tabs>
                <w:tab w:val="left" w:pos="1380"/>
              </w:tabs>
              <w:suppressAutoHyphens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80" w:type="pct"/>
          </w:tcPr>
          <w:p w:rsidR="009F47B0" w:rsidRPr="00D66C69" w:rsidRDefault="00011E92" w:rsidP="00E6634C">
            <w:pPr>
              <w:tabs>
                <w:tab w:val="left" w:pos="138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 w:rsidRPr="00D66C69">
              <w:rPr>
                <w:sz w:val="24"/>
                <w:szCs w:val="24"/>
                <w:lang w:eastAsia="ru-RU"/>
              </w:rPr>
              <w:t>Начальник управления технологического</w:t>
            </w:r>
          </w:p>
          <w:p w:rsidR="00011E92" w:rsidRPr="00D66C69" w:rsidRDefault="00011E92" w:rsidP="00555DF1">
            <w:pPr>
              <w:tabs>
                <w:tab w:val="left" w:pos="138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 w:rsidRPr="00D66C69">
              <w:rPr>
                <w:sz w:val="24"/>
                <w:szCs w:val="24"/>
                <w:lang w:eastAsia="ru-RU"/>
              </w:rPr>
              <w:t xml:space="preserve">развития </w:t>
            </w:r>
            <w:r w:rsidRPr="00D66C69">
              <w:rPr>
                <w:sz w:val="24"/>
                <w:szCs w:val="24"/>
              </w:rPr>
              <w:t xml:space="preserve">и </w:t>
            </w:r>
            <w:proofErr w:type="spellStart"/>
            <w:r w:rsidRPr="00D66C69">
              <w:rPr>
                <w:sz w:val="24"/>
                <w:szCs w:val="24"/>
              </w:rPr>
              <w:t>цифровизации</w:t>
            </w:r>
            <w:proofErr w:type="spellEnd"/>
            <w:r w:rsidR="009F47B0" w:rsidRPr="00D66C69">
              <w:rPr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758" w:type="pct"/>
            <w:shd w:val="clear" w:color="auto" w:fill="auto"/>
          </w:tcPr>
          <w:p w:rsidR="00011E92" w:rsidRPr="00D66C69" w:rsidRDefault="00011E92" w:rsidP="00E6634C">
            <w:pPr>
              <w:contextualSpacing/>
              <w:jc w:val="both"/>
              <w:rPr>
                <w:iCs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210" w:type="pct"/>
            <w:shd w:val="clear" w:color="auto" w:fill="auto"/>
            <w:vAlign w:val="center"/>
          </w:tcPr>
          <w:p w:rsidR="00011E92" w:rsidRPr="00D66C69" w:rsidRDefault="009F47B0" w:rsidP="00E6634C">
            <w:pPr>
              <w:tabs>
                <w:tab w:val="left" w:leader="underscore" w:pos="-3240"/>
              </w:tabs>
              <w:suppressAutoHyphens w:val="0"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D66C69">
              <w:rPr>
                <w:iCs/>
                <w:color w:val="000000"/>
                <w:sz w:val="24"/>
                <w:szCs w:val="24"/>
                <w:lang w:eastAsia="ru-RU"/>
              </w:rPr>
              <w:t>Сарафанников А.Н.</w:t>
            </w:r>
          </w:p>
        </w:tc>
      </w:tr>
    </w:tbl>
    <w:p w:rsidR="00011E92" w:rsidRPr="00D66C69" w:rsidRDefault="00011E92" w:rsidP="00E6634C">
      <w:pPr>
        <w:pStyle w:val="Default"/>
        <w:spacing w:before="120" w:after="120"/>
        <w:ind w:firstLine="709"/>
        <w:jc w:val="both"/>
        <w:sectPr w:rsidR="00011E92" w:rsidRPr="00D66C69" w:rsidSect="007B4897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23A11" w:rsidRPr="00D26836" w:rsidRDefault="00023A11" w:rsidP="00023A11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Pr="00D26836">
        <w:rPr>
          <w:sz w:val="26"/>
          <w:szCs w:val="26"/>
          <w:lang w:eastAsia="ru-RU"/>
        </w:rPr>
        <w:t xml:space="preserve"> к ТЗ </w:t>
      </w:r>
    </w:p>
    <w:p w:rsidR="00023A11" w:rsidRPr="00D26836" w:rsidRDefault="00023A11" w:rsidP="00023A11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:rsidR="00023A11" w:rsidRPr="00F235C4" w:rsidRDefault="00F235C4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Объем устанавливаемого оборудования</w:t>
      </w:r>
    </w:p>
    <w:p w:rsidR="00023A11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E408B" w:rsidRPr="00BE408B" w:rsidRDefault="00023A11" w:rsidP="00BE408B">
      <w:pPr>
        <w:tabs>
          <w:tab w:val="left" w:pos="1418"/>
        </w:tabs>
        <w:spacing w:before="120" w:after="120"/>
        <w:jc w:val="both"/>
        <w:rPr>
          <w:sz w:val="26"/>
          <w:szCs w:val="26"/>
        </w:rPr>
      </w:pPr>
      <w:r w:rsidRPr="00BF2B77">
        <w:rPr>
          <w:sz w:val="26"/>
          <w:szCs w:val="26"/>
        </w:rPr>
        <w:t>Общее количество коммутационных аппаратов не должно превышать следующих показателей:</w:t>
      </w:r>
    </w:p>
    <w:tbl>
      <w:tblPr>
        <w:tblStyle w:val="-11"/>
        <w:tblW w:w="13484" w:type="dxa"/>
        <w:tblLook w:val="04A0" w:firstRow="1" w:lastRow="0" w:firstColumn="1" w:lastColumn="0" w:noHBand="0" w:noVBand="1"/>
      </w:tblPr>
      <w:tblGrid>
        <w:gridCol w:w="992"/>
        <w:gridCol w:w="9918"/>
        <w:gridCol w:w="2574"/>
      </w:tblGrid>
      <w:tr w:rsidR="00BE408B" w:rsidTr="00BE40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 xml:space="preserve">№ </w:t>
            </w:r>
            <w:proofErr w:type="spellStart"/>
            <w:r w:rsidRPr="00BE408B">
              <w:rPr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Вид оборудования</w:t>
            </w:r>
          </w:p>
        </w:tc>
        <w:tc>
          <w:tcPr>
            <w:tcW w:w="2574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Количество, шт.</w:t>
            </w:r>
          </w:p>
        </w:tc>
      </w:tr>
      <w:tr w:rsidR="00BE408B" w:rsidTr="00BE408B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918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односторонним питанием</w:t>
            </w:r>
          </w:p>
        </w:tc>
        <w:tc>
          <w:tcPr>
            <w:tcW w:w="2574" w:type="dxa"/>
          </w:tcPr>
          <w:p w:rsidR="00BE408B" w:rsidRPr="00BE408B" w:rsidRDefault="00A22A38" w:rsidP="00A22A38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BE408B" w:rsidTr="00BE408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18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двусторонним питанием</w:t>
            </w:r>
          </w:p>
        </w:tc>
        <w:tc>
          <w:tcPr>
            <w:tcW w:w="2574" w:type="dxa"/>
          </w:tcPr>
          <w:p w:rsidR="00BE408B" w:rsidRPr="00BE408B" w:rsidRDefault="00A22A38" w:rsidP="00A22A38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BE408B" w:rsidTr="00BE408B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18" w:type="dxa"/>
          </w:tcPr>
          <w:p w:rsidR="00BE408B" w:rsidRPr="00BE408B" w:rsidRDefault="00BE408B" w:rsidP="00F00C77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Разъед</w:t>
            </w:r>
            <w:r w:rsidR="00F00C77">
              <w:rPr>
                <w:color w:val="000000"/>
                <w:sz w:val="26"/>
                <w:szCs w:val="26"/>
              </w:rPr>
              <w:t>и</w:t>
            </w:r>
            <w:r w:rsidRPr="00BE408B">
              <w:rPr>
                <w:color w:val="000000"/>
                <w:sz w:val="26"/>
                <w:szCs w:val="26"/>
              </w:rPr>
              <w:t xml:space="preserve">нитель с моторным приводом и индикатором короткого замыкания (РМИК) </w:t>
            </w:r>
          </w:p>
        </w:tc>
        <w:tc>
          <w:tcPr>
            <w:tcW w:w="2574" w:type="dxa"/>
          </w:tcPr>
          <w:p w:rsidR="00BE408B" w:rsidRPr="00BE408B" w:rsidRDefault="00A22A38" w:rsidP="00A22A38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BE408B" w:rsidTr="00BE408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918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ИКЗ</w:t>
            </w:r>
          </w:p>
        </w:tc>
        <w:tc>
          <w:tcPr>
            <w:tcW w:w="2574" w:type="dxa"/>
          </w:tcPr>
          <w:p w:rsidR="00BE408B" w:rsidRPr="00BE408B" w:rsidRDefault="00A22A38" w:rsidP="00A22A38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BE408B" w:rsidTr="00BE408B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918" w:type="dxa"/>
          </w:tcPr>
          <w:p w:rsidR="00BE408B" w:rsidRPr="00BE408B" w:rsidRDefault="00BE408B" w:rsidP="00274DE3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Замена масляных выключателей на вакуумные с заменой существующих устройств РЗА на микропроцессорные терминалы РЗА</w:t>
            </w:r>
          </w:p>
        </w:tc>
        <w:tc>
          <w:tcPr>
            <w:tcW w:w="2574" w:type="dxa"/>
          </w:tcPr>
          <w:p w:rsidR="00BE408B" w:rsidRPr="00BE408B" w:rsidRDefault="00A22A38" w:rsidP="00A22A38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A22A38" w:rsidTr="00BE408B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A22A38" w:rsidRPr="00BE408B" w:rsidRDefault="00A22A38" w:rsidP="00BE408B">
            <w:pPr>
              <w:pStyle w:val="a5"/>
              <w:spacing w:before="120" w:after="120"/>
              <w:ind w:left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9918" w:type="dxa"/>
          </w:tcPr>
          <w:p w:rsidR="00A22A38" w:rsidRPr="00BE408B" w:rsidRDefault="00A22A38" w:rsidP="00A22A38">
            <w:pPr>
              <w:suppressAutoHyphens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</w:rPr>
              <w:t>Замена существующих устройств РЗА на микропроцессорные терминалы РЗА</w:t>
            </w:r>
            <w:r w:rsidR="00274DE3">
              <w:rPr>
                <w:color w:val="000000"/>
                <w:sz w:val="26"/>
                <w:szCs w:val="26"/>
              </w:rPr>
              <w:t xml:space="preserve"> и замена блоков управления ВВ</w:t>
            </w:r>
            <w:r>
              <w:rPr>
                <w:color w:val="000000"/>
                <w:sz w:val="26"/>
                <w:szCs w:val="26"/>
              </w:rPr>
              <w:t xml:space="preserve"> (ВВ существующие)</w:t>
            </w:r>
          </w:p>
        </w:tc>
        <w:tc>
          <w:tcPr>
            <w:tcW w:w="2574" w:type="dxa"/>
          </w:tcPr>
          <w:p w:rsidR="00A22A38" w:rsidRPr="00BE408B" w:rsidRDefault="00A22A38" w:rsidP="00A22A38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</w:tbl>
    <w:p w:rsidR="00023A11" w:rsidRPr="00D26836" w:rsidRDefault="00023A11" w:rsidP="00023A11">
      <w:pPr>
        <w:pStyle w:val="a5"/>
        <w:spacing w:before="120" w:after="120"/>
        <w:ind w:left="0" w:firstLine="709"/>
        <w:jc w:val="both"/>
        <w:rPr>
          <w:sz w:val="26"/>
          <w:szCs w:val="26"/>
        </w:rPr>
      </w:pPr>
    </w:p>
    <w:p w:rsidR="00023A11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675AB0" w:rsidRPr="00D26836" w:rsidRDefault="00675AB0" w:rsidP="002B793B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lastRenderedPageBreak/>
        <w:t>Приложение №</w:t>
      </w:r>
      <w:r w:rsidR="00023A11">
        <w:rPr>
          <w:sz w:val="26"/>
          <w:szCs w:val="26"/>
          <w:lang w:eastAsia="ru-RU"/>
        </w:rPr>
        <w:t>2</w:t>
      </w:r>
      <w:r w:rsidRPr="00D26836">
        <w:rPr>
          <w:sz w:val="26"/>
          <w:szCs w:val="26"/>
          <w:lang w:eastAsia="ru-RU"/>
        </w:rPr>
        <w:t xml:space="preserve"> к ТЗ</w:t>
      </w:r>
    </w:p>
    <w:p w:rsidR="00675AB0" w:rsidRPr="00D26836" w:rsidRDefault="00675AB0" w:rsidP="002B793B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Требования к графической части выполнения математических моделей </w:t>
      </w:r>
    </w:p>
    <w:p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:rsidR="00675AB0" w:rsidRPr="00C577E5" w:rsidRDefault="00ED0E75" w:rsidP="00011E92">
      <w:pPr>
        <w:ind w:firstLine="567"/>
      </w:pPr>
      <w:r>
        <w:rPr>
          <w:noProof/>
          <w:lang w:eastAsia="ru-RU"/>
        </w:rPr>
        <w:drawing>
          <wp:inline distT="0" distB="0" distL="0" distR="0" wp14:anchorId="14C0BD96" wp14:editId="276B6E29">
            <wp:extent cx="7562850" cy="5114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5AB0" w:rsidRPr="00C577E5" w:rsidSect="005633B0">
      <w:pgSz w:w="16838" w:h="11906" w:orient="landscape"/>
      <w:pgMar w:top="1135" w:right="1134" w:bottom="850" w:left="226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4E4" w:rsidRDefault="00F834E4" w:rsidP="00226092">
      <w:r>
        <w:separator/>
      </w:r>
    </w:p>
  </w:endnote>
  <w:endnote w:type="continuationSeparator" w:id="0">
    <w:p w:rsidR="00F834E4" w:rsidRDefault="00F834E4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198231"/>
      <w:docPartObj>
        <w:docPartGallery w:val="Page Numbers (Bottom of Page)"/>
        <w:docPartUnique/>
      </w:docPartObj>
    </w:sdtPr>
    <w:sdtEndPr/>
    <w:sdtContent>
      <w:p w:rsidR="00C4057F" w:rsidRDefault="00C405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8C8">
          <w:rPr>
            <w:noProof/>
          </w:rPr>
          <w:t>20</w:t>
        </w:r>
        <w:r>
          <w:fldChar w:fldCharType="end"/>
        </w:r>
      </w:p>
    </w:sdtContent>
  </w:sdt>
  <w:p w:rsidR="00C4057F" w:rsidRDefault="00C4057F">
    <w:pPr>
      <w:pStyle w:val="a9"/>
    </w:pPr>
  </w:p>
  <w:p w:rsidR="00C4057F" w:rsidRDefault="00C405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4E4" w:rsidRDefault="00F834E4" w:rsidP="00226092">
      <w:r>
        <w:separator/>
      </w:r>
    </w:p>
  </w:footnote>
  <w:footnote w:type="continuationSeparator" w:id="0">
    <w:p w:rsidR="00F834E4" w:rsidRDefault="00F834E4" w:rsidP="0022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59FA5E66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7B308F2"/>
    <w:multiLevelType w:val="multilevel"/>
    <w:tmpl w:val="94D29F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5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9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1">
    <w:nsid w:val="36DE3337"/>
    <w:multiLevelType w:val="multilevel"/>
    <w:tmpl w:val="C5C4A0E8"/>
    <w:lvl w:ilvl="0">
      <w:start w:val="5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8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74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2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7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8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6"/>
  </w:num>
  <w:num w:numId="5">
    <w:abstractNumId w:val="18"/>
  </w:num>
  <w:num w:numId="6">
    <w:abstractNumId w:val="12"/>
  </w:num>
  <w:num w:numId="7">
    <w:abstractNumId w:val="9"/>
  </w:num>
  <w:num w:numId="8">
    <w:abstractNumId w:val="7"/>
  </w:num>
  <w:num w:numId="9">
    <w:abstractNumId w:val="17"/>
  </w:num>
  <w:num w:numId="10">
    <w:abstractNumId w:val="13"/>
  </w:num>
  <w:num w:numId="11">
    <w:abstractNumId w:val="2"/>
  </w:num>
  <w:num w:numId="12">
    <w:abstractNumId w:val="8"/>
  </w:num>
  <w:num w:numId="13">
    <w:abstractNumId w:val="10"/>
  </w:num>
  <w:num w:numId="14">
    <w:abstractNumId w:val="14"/>
  </w:num>
  <w:num w:numId="15">
    <w:abstractNumId w:val="5"/>
  </w:num>
  <w:num w:numId="16">
    <w:abstractNumId w:val="4"/>
  </w:num>
  <w:num w:numId="17">
    <w:abstractNumId w:val="15"/>
  </w:num>
  <w:num w:numId="1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6E2"/>
    <w:rsid w:val="000007EA"/>
    <w:rsid w:val="00003336"/>
    <w:rsid w:val="00010BA1"/>
    <w:rsid w:val="00011E92"/>
    <w:rsid w:val="00023A11"/>
    <w:rsid w:val="000348BD"/>
    <w:rsid w:val="00035A2B"/>
    <w:rsid w:val="00071677"/>
    <w:rsid w:val="0008489A"/>
    <w:rsid w:val="00084C22"/>
    <w:rsid w:val="00085F63"/>
    <w:rsid w:val="00095F33"/>
    <w:rsid w:val="000A096B"/>
    <w:rsid w:val="000A0D4D"/>
    <w:rsid w:val="000A5A7F"/>
    <w:rsid w:val="000B1631"/>
    <w:rsid w:val="000B4BC7"/>
    <w:rsid w:val="000B79AC"/>
    <w:rsid w:val="000B7BDE"/>
    <w:rsid w:val="000D4CEC"/>
    <w:rsid w:val="000D71A9"/>
    <w:rsid w:val="000F36E4"/>
    <w:rsid w:val="0011057B"/>
    <w:rsid w:val="00114054"/>
    <w:rsid w:val="001226DC"/>
    <w:rsid w:val="001235AF"/>
    <w:rsid w:val="001277A4"/>
    <w:rsid w:val="00130C11"/>
    <w:rsid w:val="001320A5"/>
    <w:rsid w:val="00133ED6"/>
    <w:rsid w:val="00135795"/>
    <w:rsid w:val="001436E3"/>
    <w:rsid w:val="00167B17"/>
    <w:rsid w:val="00170F77"/>
    <w:rsid w:val="001768EA"/>
    <w:rsid w:val="00183767"/>
    <w:rsid w:val="001840C8"/>
    <w:rsid w:val="001925D9"/>
    <w:rsid w:val="00195676"/>
    <w:rsid w:val="00197292"/>
    <w:rsid w:val="001C7A0A"/>
    <w:rsid w:val="001E1AB6"/>
    <w:rsid w:val="001E4ED1"/>
    <w:rsid w:val="00200698"/>
    <w:rsid w:val="002059DE"/>
    <w:rsid w:val="002126FB"/>
    <w:rsid w:val="00222127"/>
    <w:rsid w:val="00223A8A"/>
    <w:rsid w:val="00224908"/>
    <w:rsid w:val="00226092"/>
    <w:rsid w:val="0024218F"/>
    <w:rsid w:val="00247D8C"/>
    <w:rsid w:val="00250E51"/>
    <w:rsid w:val="002511DE"/>
    <w:rsid w:val="002567F3"/>
    <w:rsid w:val="00260D9B"/>
    <w:rsid w:val="00261FFE"/>
    <w:rsid w:val="002620FB"/>
    <w:rsid w:val="00264F59"/>
    <w:rsid w:val="00266A57"/>
    <w:rsid w:val="00274DE3"/>
    <w:rsid w:val="00275D1E"/>
    <w:rsid w:val="0028627E"/>
    <w:rsid w:val="002926AD"/>
    <w:rsid w:val="002A3C95"/>
    <w:rsid w:val="002B793B"/>
    <w:rsid w:val="002C06CE"/>
    <w:rsid w:val="002C3251"/>
    <w:rsid w:val="002C3625"/>
    <w:rsid w:val="002D47B9"/>
    <w:rsid w:val="002D66E6"/>
    <w:rsid w:val="002E16E0"/>
    <w:rsid w:val="002F6533"/>
    <w:rsid w:val="003070DC"/>
    <w:rsid w:val="00311D4C"/>
    <w:rsid w:val="00323405"/>
    <w:rsid w:val="00323934"/>
    <w:rsid w:val="00326A70"/>
    <w:rsid w:val="00333B4E"/>
    <w:rsid w:val="003568C2"/>
    <w:rsid w:val="00357068"/>
    <w:rsid w:val="00366039"/>
    <w:rsid w:val="0037010B"/>
    <w:rsid w:val="00383EB8"/>
    <w:rsid w:val="00385827"/>
    <w:rsid w:val="00392C28"/>
    <w:rsid w:val="003B060F"/>
    <w:rsid w:val="003B3239"/>
    <w:rsid w:val="003B4189"/>
    <w:rsid w:val="003B4825"/>
    <w:rsid w:val="003C1D24"/>
    <w:rsid w:val="003C2F9D"/>
    <w:rsid w:val="003E1567"/>
    <w:rsid w:val="003F28DD"/>
    <w:rsid w:val="00402390"/>
    <w:rsid w:val="00403525"/>
    <w:rsid w:val="0042029C"/>
    <w:rsid w:val="00422019"/>
    <w:rsid w:val="0042222D"/>
    <w:rsid w:val="00422857"/>
    <w:rsid w:val="00423277"/>
    <w:rsid w:val="004307A5"/>
    <w:rsid w:val="00433EC8"/>
    <w:rsid w:val="00440A61"/>
    <w:rsid w:val="004455DB"/>
    <w:rsid w:val="00453D15"/>
    <w:rsid w:val="004545BD"/>
    <w:rsid w:val="00456D98"/>
    <w:rsid w:val="00457BF0"/>
    <w:rsid w:val="00474E5F"/>
    <w:rsid w:val="0047668B"/>
    <w:rsid w:val="0048084E"/>
    <w:rsid w:val="00491F7A"/>
    <w:rsid w:val="004A27EE"/>
    <w:rsid w:val="004B165F"/>
    <w:rsid w:val="004B1EAA"/>
    <w:rsid w:val="004B76CE"/>
    <w:rsid w:val="004D3D11"/>
    <w:rsid w:val="004D6376"/>
    <w:rsid w:val="004F16A5"/>
    <w:rsid w:val="004F4296"/>
    <w:rsid w:val="00500DC2"/>
    <w:rsid w:val="00501976"/>
    <w:rsid w:val="0050456F"/>
    <w:rsid w:val="00505D96"/>
    <w:rsid w:val="0050655F"/>
    <w:rsid w:val="0050706B"/>
    <w:rsid w:val="00507F05"/>
    <w:rsid w:val="00513188"/>
    <w:rsid w:val="00515FAC"/>
    <w:rsid w:val="00520088"/>
    <w:rsid w:val="00525D9C"/>
    <w:rsid w:val="00533AE8"/>
    <w:rsid w:val="005350AD"/>
    <w:rsid w:val="00537E21"/>
    <w:rsid w:val="00541F5A"/>
    <w:rsid w:val="00555DF1"/>
    <w:rsid w:val="00556D10"/>
    <w:rsid w:val="005633B0"/>
    <w:rsid w:val="00567E4F"/>
    <w:rsid w:val="00581DA8"/>
    <w:rsid w:val="00591D3A"/>
    <w:rsid w:val="00592649"/>
    <w:rsid w:val="00593B67"/>
    <w:rsid w:val="005B3EEA"/>
    <w:rsid w:val="005B5E09"/>
    <w:rsid w:val="005C54EE"/>
    <w:rsid w:val="005D1CF8"/>
    <w:rsid w:val="005D2741"/>
    <w:rsid w:val="005D36EA"/>
    <w:rsid w:val="005D442F"/>
    <w:rsid w:val="005D4D56"/>
    <w:rsid w:val="005E6C8A"/>
    <w:rsid w:val="005F3D5D"/>
    <w:rsid w:val="005F58F5"/>
    <w:rsid w:val="00603084"/>
    <w:rsid w:val="00611064"/>
    <w:rsid w:val="00626417"/>
    <w:rsid w:val="0063472D"/>
    <w:rsid w:val="00635E95"/>
    <w:rsid w:val="006377C2"/>
    <w:rsid w:val="00662613"/>
    <w:rsid w:val="00662BBA"/>
    <w:rsid w:val="00675AB0"/>
    <w:rsid w:val="0069538C"/>
    <w:rsid w:val="006A0A7A"/>
    <w:rsid w:val="006A2431"/>
    <w:rsid w:val="006B7CC4"/>
    <w:rsid w:val="006C0066"/>
    <w:rsid w:val="006D2A1B"/>
    <w:rsid w:val="006D4E1E"/>
    <w:rsid w:val="006E0D1F"/>
    <w:rsid w:val="0070275B"/>
    <w:rsid w:val="00703994"/>
    <w:rsid w:val="00703F59"/>
    <w:rsid w:val="00704B3A"/>
    <w:rsid w:val="00707E82"/>
    <w:rsid w:val="00730DE3"/>
    <w:rsid w:val="007329A3"/>
    <w:rsid w:val="00741A43"/>
    <w:rsid w:val="00745F0C"/>
    <w:rsid w:val="00754400"/>
    <w:rsid w:val="00760316"/>
    <w:rsid w:val="0076311A"/>
    <w:rsid w:val="007661DD"/>
    <w:rsid w:val="00772F43"/>
    <w:rsid w:val="007B4897"/>
    <w:rsid w:val="007C4CE2"/>
    <w:rsid w:val="007D5C39"/>
    <w:rsid w:val="007D6AD0"/>
    <w:rsid w:val="007F1FB4"/>
    <w:rsid w:val="00826A4D"/>
    <w:rsid w:val="00827A55"/>
    <w:rsid w:val="008401C8"/>
    <w:rsid w:val="008515FF"/>
    <w:rsid w:val="008518DA"/>
    <w:rsid w:val="008551C1"/>
    <w:rsid w:val="00861361"/>
    <w:rsid w:val="00862F03"/>
    <w:rsid w:val="00875FBC"/>
    <w:rsid w:val="00876C5F"/>
    <w:rsid w:val="008811AF"/>
    <w:rsid w:val="0089189B"/>
    <w:rsid w:val="00891D9B"/>
    <w:rsid w:val="00895F52"/>
    <w:rsid w:val="008B0E3E"/>
    <w:rsid w:val="008C1532"/>
    <w:rsid w:val="008C51A3"/>
    <w:rsid w:val="008C5D94"/>
    <w:rsid w:val="008D51A6"/>
    <w:rsid w:val="008E4834"/>
    <w:rsid w:val="008E61AF"/>
    <w:rsid w:val="008F488D"/>
    <w:rsid w:val="00904DD7"/>
    <w:rsid w:val="00922300"/>
    <w:rsid w:val="00922701"/>
    <w:rsid w:val="00927420"/>
    <w:rsid w:val="009345B9"/>
    <w:rsid w:val="009422EE"/>
    <w:rsid w:val="009435ED"/>
    <w:rsid w:val="0094407F"/>
    <w:rsid w:val="00944E16"/>
    <w:rsid w:val="0095059E"/>
    <w:rsid w:val="00962BC3"/>
    <w:rsid w:val="00965738"/>
    <w:rsid w:val="0098070B"/>
    <w:rsid w:val="00981BAA"/>
    <w:rsid w:val="00983AAA"/>
    <w:rsid w:val="00984055"/>
    <w:rsid w:val="00984933"/>
    <w:rsid w:val="00991180"/>
    <w:rsid w:val="009C20D7"/>
    <w:rsid w:val="009D4899"/>
    <w:rsid w:val="009E6568"/>
    <w:rsid w:val="009F44C1"/>
    <w:rsid w:val="009F47B0"/>
    <w:rsid w:val="009F55F6"/>
    <w:rsid w:val="009F5B96"/>
    <w:rsid w:val="00A01EAD"/>
    <w:rsid w:val="00A12F84"/>
    <w:rsid w:val="00A1342B"/>
    <w:rsid w:val="00A14A8F"/>
    <w:rsid w:val="00A17898"/>
    <w:rsid w:val="00A22A38"/>
    <w:rsid w:val="00A2620E"/>
    <w:rsid w:val="00A36903"/>
    <w:rsid w:val="00A3704B"/>
    <w:rsid w:val="00A42FB7"/>
    <w:rsid w:val="00A45159"/>
    <w:rsid w:val="00A50486"/>
    <w:rsid w:val="00A71D9B"/>
    <w:rsid w:val="00A80081"/>
    <w:rsid w:val="00AA44E2"/>
    <w:rsid w:val="00AC0525"/>
    <w:rsid w:val="00AD417E"/>
    <w:rsid w:val="00AE09E7"/>
    <w:rsid w:val="00AE5CA5"/>
    <w:rsid w:val="00AF2270"/>
    <w:rsid w:val="00B00D58"/>
    <w:rsid w:val="00B02AAB"/>
    <w:rsid w:val="00B04F62"/>
    <w:rsid w:val="00B12F56"/>
    <w:rsid w:val="00B176E2"/>
    <w:rsid w:val="00B23C13"/>
    <w:rsid w:val="00B47074"/>
    <w:rsid w:val="00B47E77"/>
    <w:rsid w:val="00B503D3"/>
    <w:rsid w:val="00B5327A"/>
    <w:rsid w:val="00B65C5D"/>
    <w:rsid w:val="00B67778"/>
    <w:rsid w:val="00B73561"/>
    <w:rsid w:val="00B8140D"/>
    <w:rsid w:val="00B8430B"/>
    <w:rsid w:val="00BA16B3"/>
    <w:rsid w:val="00BA279C"/>
    <w:rsid w:val="00BA6CA6"/>
    <w:rsid w:val="00BB2A89"/>
    <w:rsid w:val="00BD4B1B"/>
    <w:rsid w:val="00BD5DAC"/>
    <w:rsid w:val="00BE34C9"/>
    <w:rsid w:val="00BE408B"/>
    <w:rsid w:val="00BF1B90"/>
    <w:rsid w:val="00BF2B77"/>
    <w:rsid w:val="00C03AF2"/>
    <w:rsid w:val="00C060C1"/>
    <w:rsid w:val="00C160EE"/>
    <w:rsid w:val="00C16CE5"/>
    <w:rsid w:val="00C250D7"/>
    <w:rsid w:val="00C35BD6"/>
    <w:rsid w:val="00C4057F"/>
    <w:rsid w:val="00C411BE"/>
    <w:rsid w:val="00C4599B"/>
    <w:rsid w:val="00C55CF1"/>
    <w:rsid w:val="00C577E5"/>
    <w:rsid w:val="00C66A76"/>
    <w:rsid w:val="00C733CA"/>
    <w:rsid w:val="00C90476"/>
    <w:rsid w:val="00C90C8B"/>
    <w:rsid w:val="00C9319F"/>
    <w:rsid w:val="00C9683E"/>
    <w:rsid w:val="00C9775E"/>
    <w:rsid w:val="00CA4839"/>
    <w:rsid w:val="00CB0A6A"/>
    <w:rsid w:val="00CB1224"/>
    <w:rsid w:val="00CB7CCF"/>
    <w:rsid w:val="00CE198E"/>
    <w:rsid w:val="00CE53BC"/>
    <w:rsid w:val="00CF16D9"/>
    <w:rsid w:val="00CF2B34"/>
    <w:rsid w:val="00D00705"/>
    <w:rsid w:val="00D04AB3"/>
    <w:rsid w:val="00D10FE9"/>
    <w:rsid w:val="00D24D3D"/>
    <w:rsid w:val="00D26836"/>
    <w:rsid w:val="00D32097"/>
    <w:rsid w:val="00D34B51"/>
    <w:rsid w:val="00D440EC"/>
    <w:rsid w:val="00D66C69"/>
    <w:rsid w:val="00D72D03"/>
    <w:rsid w:val="00D72FE5"/>
    <w:rsid w:val="00D7474C"/>
    <w:rsid w:val="00D81A13"/>
    <w:rsid w:val="00D82869"/>
    <w:rsid w:val="00D83CE5"/>
    <w:rsid w:val="00DA7B64"/>
    <w:rsid w:val="00DC53A4"/>
    <w:rsid w:val="00DD7ADD"/>
    <w:rsid w:val="00DE0D0F"/>
    <w:rsid w:val="00E0667D"/>
    <w:rsid w:val="00E140E3"/>
    <w:rsid w:val="00E17B28"/>
    <w:rsid w:val="00E20C37"/>
    <w:rsid w:val="00E37D89"/>
    <w:rsid w:val="00E4750C"/>
    <w:rsid w:val="00E523E6"/>
    <w:rsid w:val="00E547A9"/>
    <w:rsid w:val="00E606ED"/>
    <w:rsid w:val="00E63F10"/>
    <w:rsid w:val="00E65256"/>
    <w:rsid w:val="00E6634C"/>
    <w:rsid w:val="00E76F50"/>
    <w:rsid w:val="00E808C8"/>
    <w:rsid w:val="00E92A05"/>
    <w:rsid w:val="00E96D4A"/>
    <w:rsid w:val="00EA2956"/>
    <w:rsid w:val="00EA3AB9"/>
    <w:rsid w:val="00EA760A"/>
    <w:rsid w:val="00EB3361"/>
    <w:rsid w:val="00EB73C0"/>
    <w:rsid w:val="00EC6039"/>
    <w:rsid w:val="00EC6C85"/>
    <w:rsid w:val="00ED0E75"/>
    <w:rsid w:val="00ED1BF9"/>
    <w:rsid w:val="00ED7959"/>
    <w:rsid w:val="00EE1102"/>
    <w:rsid w:val="00EE4A6D"/>
    <w:rsid w:val="00EE53A2"/>
    <w:rsid w:val="00EE7A6D"/>
    <w:rsid w:val="00EF46B7"/>
    <w:rsid w:val="00F00C77"/>
    <w:rsid w:val="00F00D97"/>
    <w:rsid w:val="00F07142"/>
    <w:rsid w:val="00F12FBA"/>
    <w:rsid w:val="00F201CA"/>
    <w:rsid w:val="00F21FD7"/>
    <w:rsid w:val="00F235C4"/>
    <w:rsid w:val="00F23B74"/>
    <w:rsid w:val="00F834E4"/>
    <w:rsid w:val="00F86353"/>
    <w:rsid w:val="00F93104"/>
    <w:rsid w:val="00F94F44"/>
    <w:rsid w:val="00F9545C"/>
    <w:rsid w:val="00FA1B65"/>
    <w:rsid w:val="00FA45B4"/>
    <w:rsid w:val="00FB1989"/>
    <w:rsid w:val="00FB2DBF"/>
    <w:rsid w:val="00FB2F61"/>
    <w:rsid w:val="00FC2EA6"/>
    <w:rsid w:val="00FC3960"/>
    <w:rsid w:val="00FC7D51"/>
    <w:rsid w:val="00FD1465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D26836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D26836"/>
    <w:rPr>
      <w:color w:val="954F72"/>
      <w:u w:val="single"/>
    </w:rPr>
  </w:style>
  <w:style w:type="paragraph" w:customStyle="1" w:styleId="msonormal0">
    <w:name w:val="msonormal"/>
    <w:basedOn w:val="a"/>
    <w:rsid w:val="00D2683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6">
    <w:name w:val="font6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63">
    <w:name w:val="xl6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9">
    <w:name w:val="xl69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1">
    <w:name w:val="xl7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2">
    <w:name w:val="xl7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26836"/>
    <w:pPr>
      <w:suppressAutoHyphens w:val="0"/>
      <w:spacing w:before="100" w:beforeAutospacing="1" w:after="100" w:afterAutospacing="1"/>
      <w:ind w:firstLineChars="100" w:firstLine="100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2">
    <w:name w:val="xl8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lang w:eastAsia="ru-RU"/>
    </w:rPr>
  </w:style>
  <w:style w:type="paragraph" w:customStyle="1" w:styleId="xl92">
    <w:name w:val="xl9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table" w:styleId="af5">
    <w:name w:val="Table Grid"/>
    <w:basedOn w:val="a1"/>
    <w:uiPriority w:val="39"/>
    <w:rsid w:val="00B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Таблица-сетка 1 светлая1"/>
    <w:basedOn w:val="a1"/>
    <w:uiPriority w:val="46"/>
    <w:rsid w:val="00BE408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2">
    <w:name w:val="Table Subtle 2"/>
    <w:basedOn w:val="a1"/>
    <w:uiPriority w:val="99"/>
    <w:rsid w:val="00BE408B"/>
    <w:pPr>
      <w:suppressAutoHyphens/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annotation subject"/>
    <w:basedOn w:val="af"/>
    <w:next w:val="af"/>
    <w:link w:val="af7"/>
    <w:uiPriority w:val="99"/>
    <w:semiHidden/>
    <w:unhideWhenUsed/>
    <w:rsid w:val="00EC6039"/>
    <w:rPr>
      <w:b/>
      <w:bCs/>
    </w:rPr>
  </w:style>
  <w:style w:type="character" w:customStyle="1" w:styleId="af7">
    <w:name w:val="Тема примечания Знак"/>
    <w:basedOn w:val="af0"/>
    <w:link w:val="af6"/>
    <w:uiPriority w:val="99"/>
    <w:semiHidden/>
    <w:rsid w:val="00EC60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732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D26836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D26836"/>
    <w:rPr>
      <w:color w:val="954F72"/>
      <w:u w:val="single"/>
    </w:rPr>
  </w:style>
  <w:style w:type="paragraph" w:customStyle="1" w:styleId="msonormal0">
    <w:name w:val="msonormal"/>
    <w:basedOn w:val="a"/>
    <w:rsid w:val="00D2683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6">
    <w:name w:val="font6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63">
    <w:name w:val="xl6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9">
    <w:name w:val="xl69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1">
    <w:name w:val="xl7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2">
    <w:name w:val="xl7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26836"/>
    <w:pPr>
      <w:suppressAutoHyphens w:val="0"/>
      <w:spacing w:before="100" w:beforeAutospacing="1" w:after="100" w:afterAutospacing="1"/>
      <w:ind w:firstLineChars="100" w:firstLine="100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2">
    <w:name w:val="xl8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lang w:eastAsia="ru-RU"/>
    </w:rPr>
  </w:style>
  <w:style w:type="paragraph" w:customStyle="1" w:styleId="xl92">
    <w:name w:val="xl9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table" w:styleId="af5">
    <w:name w:val="Table Grid"/>
    <w:basedOn w:val="a1"/>
    <w:uiPriority w:val="39"/>
    <w:rsid w:val="00B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Таблица-сетка 1 светлая1"/>
    <w:basedOn w:val="a1"/>
    <w:uiPriority w:val="46"/>
    <w:rsid w:val="00BE408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2">
    <w:name w:val="Table Subtle 2"/>
    <w:basedOn w:val="a1"/>
    <w:uiPriority w:val="99"/>
    <w:rsid w:val="00BE408B"/>
    <w:pPr>
      <w:suppressAutoHyphens/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annotation subject"/>
    <w:basedOn w:val="af"/>
    <w:next w:val="af"/>
    <w:link w:val="af7"/>
    <w:uiPriority w:val="99"/>
    <w:semiHidden/>
    <w:unhideWhenUsed/>
    <w:rsid w:val="00EC6039"/>
    <w:rPr>
      <w:b/>
      <w:bCs/>
    </w:rPr>
  </w:style>
  <w:style w:type="character" w:customStyle="1" w:styleId="af7">
    <w:name w:val="Тема примечания Знак"/>
    <w:basedOn w:val="af0"/>
    <w:link w:val="af6"/>
    <w:uiPriority w:val="99"/>
    <w:semiHidden/>
    <w:rsid w:val="00EC60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732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7E452-464D-4E27-8938-F93ECBEE8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20</Pages>
  <Words>7161</Words>
  <Characters>40824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Карасюк Альберт Альбертович</dc:creator>
  <cp:lastModifiedBy>Карнацкая Юлия Валерьевна</cp:lastModifiedBy>
  <cp:revision>7</cp:revision>
  <cp:lastPrinted>2023-01-06T10:07:00Z</cp:lastPrinted>
  <dcterms:created xsi:type="dcterms:W3CDTF">2022-11-29T04:50:00Z</dcterms:created>
  <dcterms:modified xsi:type="dcterms:W3CDTF">2023-02-01T11:34:00Z</dcterms:modified>
</cp:coreProperties>
</file>